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Harder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know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truly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 at the bar,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although it has been a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beautiful you look,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and enticing to those without a clue,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harder than a diamond,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harder than most,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numb you are behind the mask,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behind the beauty and the fake smiles,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lies such great bitterness and pain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never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never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walk through life like a ghost,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only stopping to cut at those,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with softer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your bitter heart where an icy wind does blow,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never soften,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as sharp as a knife,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your words you lash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bring weaker people to their knees,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break their hearts,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shatter their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soulless you are wherever you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miserable your life must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killing everyone so harshly verbally,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arrive quickly and thankfully you quickly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dealing your killer linguistic blows,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I try to stay away from your evil verbal dexterity,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there is not much left of those,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that you meet,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have no wish to be incomplete,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heart shattered into pieces,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me crying like a baby after your wicked love had conquered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has had my sanity overthrown.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it will not matter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revel in what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grin so sensually at those that you meet,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quickly you sweep them off their feet,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get what you want from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no, it never ends because you are never satisfied,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such lust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those eyes, they leave you mesmerised,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try to stay away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nearly stupidly falling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quickly and luckily, I realise what you are like,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you wanted from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wanted to spur on an ex-boyfriend’s jealousy,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you are angrier than most,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take it out on those,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those who would fall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the devil in you, the devil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glad to be far away from you,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out of temptations way, away from you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beautiful, beautiful but dangerous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