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Hard times</w:t>
      </w:r>
    </w:p>
    <w:p/>
    <w:p>
      <w:r>
        <w:rPr>
          <w:rFonts w:ascii="Arial" w:hAnsi="Arial" w:eastAsia="Arial"/>
          <w:b w:val="0"/>
          <w:sz w:val="22"/>
        </w:rPr>
        <w:t>Hard times,</w:t>
      </w:r>
    </w:p>
    <w:p>
      <w:r>
        <w:rPr>
          <w:rFonts w:ascii="Arial" w:hAnsi="Arial" w:eastAsia="Arial"/>
          <w:b w:val="0"/>
          <w:sz w:val="22"/>
        </w:rPr>
        <w:t>empty cupboards,</w:t>
      </w:r>
    </w:p>
    <w:p>
      <w:r>
        <w:rPr>
          <w:rFonts w:ascii="Arial" w:hAnsi="Arial" w:eastAsia="Arial"/>
          <w:b w:val="0"/>
          <w:sz w:val="22"/>
        </w:rPr>
        <w:t>starving bellies,</w:t>
      </w:r>
    </w:p>
    <w:p>
      <w:r>
        <w:rPr>
          <w:rFonts w:ascii="Arial" w:hAnsi="Arial" w:eastAsia="Arial"/>
          <w:b w:val="0"/>
          <w:sz w:val="22"/>
        </w:rPr>
        <w:t>and food cupboards on the mind,</w:t>
      </w:r>
    </w:p>
    <w:p>
      <w:r>
        <w:rPr>
          <w:rFonts w:ascii="Arial" w:hAnsi="Arial" w:eastAsia="Arial"/>
          <w:b w:val="0"/>
          <w:sz w:val="22"/>
        </w:rPr>
        <w:t>distracted depressed faces,</w:t>
      </w:r>
    </w:p>
    <w:p>
      <w:r>
        <w:rPr>
          <w:rFonts w:ascii="Arial" w:hAnsi="Arial" w:eastAsia="Arial"/>
          <w:b w:val="0"/>
          <w:sz w:val="22"/>
        </w:rPr>
        <w:t>frustrated people with angry rages,</w:t>
      </w:r>
    </w:p>
    <w:p>
      <w:r>
        <w:rPr>
          <w:rFonts w:ascii="Arial" w:hAnsi="Arial" w:eastAsia="Arial"/>
          <w:b w:val="0"/>
          <w:sz w:val="22"/>
        </w:rPr>
        <w:t>hard times,</w:t>
      </w:r>
    </w:p>
    <w:p>
      <w:r>
        <w:rPr>
          <w:rFonts w:ascii="Arial" w:hAnsi="Arial" w:eastAsia="Arial"/>
          <w:b w:val="0"/>
          <w:sz w:val="22"/>
        </w:rPr>
        <w:t>and not many saviours,</w:t>
      </w:r>
    </w:p>
    <w:p>
      <w:r>
        <w:rPr>
          <w:rFonts w:ascii="Arial" w:hAnsi="Arial" w:eastAsia="Arial"/>
          <w:b w:val="0"/>
          <w:sz w:val="22"/>
        </w:rPr>
        <w:t>and countless tears,</w:t>
      </w:r>
    </w:p>
    <w:p>
      <w:r>
        <w:rPr>
          <w:rFonts w:ascii="Arial" w:hAnsi="Arial" w:eastAsia="Arial"/>
          <w:b w:val="0"/>
          <w:sz w:val="22"/>
        </w:rPr>
        <w:t>and hunger pains,</w:t>
      </w:r>
    </w:p>
    <w:p>
      <w:r>
        <w:rPr>
          <w:rFonts w:ascii="Arial" w:hAnsi="Arial" w:eastAsia="Arial"/>
          <w:b w:val="0"/>
          <w:sz w:val="22"/>
        </w:rPr>
        <w:t>and people unable to survive on their wages,</w:t>
      </w:r>
    </w:p>
    <w:p>
      <w:r>
        <w:rPr>
          <w:rFonts w:ascii="Arial" w:hAnsi="Arial" w:eastAsia="Arial"/>
          <w:b w:val="0"/>
          <w:sz w:val="22"/>
        </w:rPr>
        <w:t>yes, hard times,</w:t>
      </w:r>
    </w:p>
    <w:p>
      <w:r>
        <w:rPr>
          <w:rFonts w:ascii="Arial" w:hAnsi="Arial" w:eastAsia="Arial"/>
          <w:b w:val="0"/>
          <w:sz w:val="22"/>
        </w:rPr>
        <w:t>and the use of food banks rising higher and higher,</w:t>
      </w:r>
    </w:p>
    <w:p>
      <w:r>
        <w:rPr>
          <w:rFonts w:ascii="Arial" w:hAnsi="Arial" w:eastAsia="Arial"/>
          <w:b w:val="0"/>
          <w:sz w:val="22"/>
        </w:rPr>
        <w:t>and people pushed to their limits,</w:t>
      </w:r>
    </w:p>
    <w:p>
      <w:r>
        <w:rPr>
          <w:rFonts w:ascii="Arial" w:hAnsi="Arial" w:eastAsia="Arial"/>
          <w:b w:val="0"/>
          <w:sz w:val="22"/>
        </w:rPr>
        <w:t>and crime rising high,</w:t>
      </w:r>
    </w:p>
    <w:p>
      <w:r>
        <w:rPr>
          <w:rFonts w:ascii="Arial" w:hAnsi="Arial" w:eastAsia="Arial"/>
          <w:b w:val="0"/>
          <w:sz w:val="22"/>
        </w:rPr>
        <w:t>and how terrible it is that so many people suffer,</w:t>
      </w:r>
    </w:p>
    <w:p>
      <w:r>
        <w:rPr>
          <w:rFonts w:ascii="Arial" w:hAnsi="Arial" w:eastAsia="Arial"/>
          <w:b w:val="0"/>
          <w:sz w:val="22"/>
        </w:rPr>
        <w:t>and starve,</w:t>
      </w:r>
    </w:p>
    <w:p>
      <w:r>
        <w:rPr>
          <w:rFonts w:ascii="Arial" w:hAnsi="Arial" w:eastAsia="Arial"/>
          <w:b w:val="0"/>
          <w:sz w:val="22"/>
        </w:rPr>
        <w:t>and yet so many people at such humiliation,</w:t>
      </w:r>
    </w:p>
    <w:p>
      <w:r>
        <w:rPr>
          <w:rFonts w:ascii="Arial" w:hAnsi="Arial" w:eastAsia="Arial"/>
          <w:b w:val="0"/>
          <w:sz w:val="22"/>
        </w:rPr>
        <w:t>and degradation do not even blink an eye,</w:t>
      </w:r>
    </w:p>
    <w:p>
      <w:r>
        <w:rPr>
          <w:rFonts w:ascii="Arial" w:hAnsi="Arial" w:eastAsia="Arial"/>
          <w:b w:val="0"/>
          <w:sz w:val="22"/>
        </w:rPr>
        <w:t>and what is worse,</w:t>
      </w:r>
    </w:p>
    <w:p>
      <w:r>
        <w:rPr>
          <w:rFonts w:ascii="Arial" w:hAnsi="Arial" w:eastAsia="Arial"/>
          <w:b w:val="0"/>
          <w:sz w:val="22"/>
        </w:rPr>
        <w:t>because of poverty and starvation,</w:t>
      </w:r>
    </w:p>
    <w:p>
      <w:r>
        <w:rPr>
          <w:rFonts w:ascii="Arial" w:hAnsi="Arial" w:eastAsia="Arial"/>
          <w:b w:val="0"/>
          <w:sz w:val="22"/>
        </w:rPr>
        <w:t>how many people die,</w:t>
      </w:r>
    </w:p>
    <w:p>
      <w:r>
        <w:rPr>
          <w:rFonts w:ascii="Arial" w:hAnsi="Arial" w:eastAsia="Arial"/>
          <w:b w:val="0"/>
          <w:sz w:val="22"/>
        </w:rPr>
        <w:t>and society it blindly stumbles on,</w:t>
      </w:r>
    </w:p>
    <w:p>
      <w:r>
        <w:rPr>
          <w:rFonts w:ascii="Arial" w:hAnsi="Arial" w:eastAsia="Arial"/>
          <w:b w:val="0"/>
          <w:sz w:val="22"/>
        </w:rPr>
        <w:t>making the same mistakes,</w:t>
      </w:r>
    </w:p>
    <w:p>
      <w:r>
        <w:rPr>
          <w:rFonts w:ascii="Arial" w:hAnsi="Arial" w:eastAsia="Arial"/>
          <w:b w:val="0"/>
          <w:sz w:val="22"/>
        </w:rPr>
        <w:t>and barely seems to be able to organise a solution,</w:t>
      </w:r>
    </w:p>
    <w:p>
      <w:r>
        <w:rPr>
          <w:rFonts w:ascii="Arial" w:hAnsi="Arial" w:eastAsia="Arial"/>
          <w:b w:val="0"/>
          <w:sz w:val="22"/>
        </w:rPr>
        <w:t>to hunger and poverty,</w:t>
      </w:r>
    </w:p>
    <w:p>
      <w:r>
        <w:rPr>
          <w:rFonts w:ascii="Arial" w:hAnsi="Arial" w:eastAsia="Arial"/>
          <w:b w:val="0"/>
          <w:sz w:val="22"/>
        </w:rPr>
        <w:t>yet, more people every day ignore those in poverty,</w:t>
      </w:r>
    </w:p>
    <w:p>
      <w:r>
        <w:rPr>
          <w:rFonts w:ascii="Arial" w:hAnsi="Arial" w:eastAsia="Arial"/>
          <w:b w:val="0"/>
          <w:sz w:val="22"/>
        </w:rPr>
        <w:t>and those who are starving,</w:t>
      </w:r>
    </w:p>
    <w:p>
      <w:r>
        <w:rPr>
          <w:rFonts w:ascii="Arial" w:hAnsi="Arial" w:eastAsia="Arial"/>
          <w:b w:val="0"/>
          <w:sz w:val="22"/>
        </w:rPr>
        <w:t>and the situation it gets worse every day,</w:t>
      </w:r>
    </w:p>
    <w:p>
      <w:r>
        <w:rPr>
          <w:rFonts w:ascii="Arial" w:hAnsi="Arial" w:eastAsia="Arial"/>
          <w:b w:val="0"/>
          <w:sz w:val="22"/>
        </w:rPr>
        <w:t>and nothing improves,</w:t>
      </w:r>
    </w:p>
    <w:p>
      <w:r>
        <w:rPr>
          <w:rFonts w:ascii="Arial" w:hAnsi="Arial" w:eastAsia="Arial"/>
          <w:b w:val="0"/>
          <w:sz w:val="22"/>
        </w:rPr>
        <w:t>and people commit suicide,</w:t>
      </w:r>
    </w:p>
    <w:p>
      <w:r>
        <w:rPr>
          <w:rFonts w:ascii="Arial" w:hAnsi="Arial" w:eastAsia="Arial"/>
          <w:b w:val="0"/>
          <w:sz w:val="22"/>
        </w:rPr>
        <w:t>and countless families cry,</w:t>
      </w:r>
    </w:p>
    <w:p>
      <w:r>
        <w:rPr>
          <w:rFonts w:ascii="Arial" w:hAnsi="Arial" w:eastAsia="Arial"/>
          <w:b w:val="0"/>
          <w:sz w:val="22"/>
        </w:rPr>
        <w:t>why, oh why,</w:t>
      </w:r>
    </w:p>
    <w:p>
      <w:r>
        <w:rPr>
          <w:rFonts w:ascii="Arial" w:hAnsi="Arial" w:eastAsia="Arial"/>
          <w:b w:val="0"/>
          <w:sz w:val="22"/>
        </w:rPr>
        <w:t>oh, why, oh, why,</w:t>
      </w:r>
    </w:p>
    <w:p>
      <w:r>
        <w:rPr>
          <w:rFonts w:ascii="Arial" w:hAnsi="Arial" w:eastAsia="Arial"/>
          <w:b w:val="0"/>
          <w:sz w:val="22"/>
        </w:rPr>
        <w:t>cannot we organise more efficiently,</w:t>
      </w:r>
    </w:p>
    <w:p>
      <w:r>
        <w:rPr>
          <w:rFonts w:ascii="Arial" w:hAnsi="Arial" w:eastAsia="Arial"/>
          <w:b w:val="0"/>
          <w:sz w:val="22"/>
        </w:rPr>
        <w:t>now, I wish I knew,</w:t>
      </w:r>
    </w:p>
    <w:p>
      <w:r>
        <w:rPr>
          <w:rFonts w:ascii="Arial" w:hAnsi="Arial" w:eastAsia="Arial"/>
          <w:b w:val="0"/>
          <w:sz w:val="22"/>
        </w:rPr>
        <w:t>but it is a sad state of affairs, a sign of the times,</w:t>
      </w:r>
    </w:p>
    <w:p>
      <w:r>
        <w:rPr>
          <w:rFonts w:ascii="Arial" w:hAnsi="Arial" w:eastAsia="Arial"/>
          <w:b w:val="0"/>
          <w:sz w:val="22"/>
        </w:rPr>
        <w:t>and humanity has lost its way far too frequently,</w:t>
      </w:r>
    </w:p>
    <w:p>
      <w:r>
        <w:rPr>
          <w:rFonts w:ascii="Arial" w:hAnsi="Arial" w:eastAsia="Arial"/>
          <w:b w:val="0"/>
          <w:sz w:val="22"/>
        </w:rPr>
        <w:t>and by not solving the problems we keep digging a hole with which to bury ourselves in that gets bigger every day.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