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 is the heart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Hard is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hard is the heart that can see homeless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feel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hard is the heart of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society does not solve the problem,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sad it is to see the homeless in the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sad it is to see them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see them belittled,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they are suffering and in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sad it is for there should be no homelessness,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homelessness at all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