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Hard is the floor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Hard is the floor,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hard are the city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hard are the city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you have slept many times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city streets where you have slept in the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rain and in the snows,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and unsurprisingly,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have become jaded and bitter,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many people will walk past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sadly, sadly,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they will just callously ignore.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