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Hard but not unkind</w:t>
      </w:r>
    </w:p>
    <w:p/>
    <w:p>
      <w:r>
        <w:rPr>
          <w:rFonts w:ascii="Arial" w:hAnsi="Arial" w:eastAsia="Arial"/>
          <w:b w:val="0"/>
          <w:sz w:val="22"/>
        </w:rPr>
        <w:t>Hard but not unkind,</w:t>
      </w:r>
    </w:p>
    <w:p>
      <w:r>
        <w:rPr>
          <w:rFonts w:ascii="Arial" w:hAnsi="Arial" w:eastAsia="Arial"/>
          <w:b w:val="0"/>
          <w:sz w:val="22"/>
        </w:rPr>
        <w:t>yes, you are tough,</w:t>
      </w:r>
    </w:p>
    <w:p>
      <w:r>
        <w:rPr>
          <w:rFonts w:ascii="Arial" w:hAnsi="Arial" w:eastAsia="Arial"/>
          <w:b w:val="0"/>
          <w:sz w:val="22"/>
        </w:rPr>
        <w:t>you are tough on humankind,</w:t>
      </w:r>
    </w:p>
    <w:p>
      <w:r>
        <w:rPr>
          <w:rFonts w:ascii="Arial" w:hAnsi="Arial" w:eastAsia="Arial"/>
          <w:b w:val="0"/>
          <w:sz w:val="22"/>
        </w:rPr>
        <w:t>but you are soft and there is love in your eyes,</w:t>
      </w:r>
    </w:p>
    <w:p>
      <w:r>
        <w:rPr>
          <w:rFonts w:ascii="Arial" w:hAnsi="Arial" w:eastAsia="Arial"/>
          <w:b w:val="0"/>
          <w:sz w:val="22"/>
        </w:rPr>
        <w:t>and you choose your words wisely,</w:t>
      </w:r>
    </w:p>
    <w:p>
      <w:r>
        <w:rPr>
          <w:rFonts w:ascii="Arial" w:hAnsi="Arial" w:eastAsia="Arial"/>
          <w:b w:val="0"/>
          <w:sz w:val="22"/>
        </w:rPr>
        <w:t>and you brave the toughest of times,</w:t>
      </w:r>
    </w:p>
    <w:p>
      <w:r>
        <w:rPr>
          <w:rFonts w:ascii="Arial" w:hAnsi="Arial" w:eastAsia="Arial"/>
          <w:b w:val="0"/>
          <w:sz w:val="22"/>
        </w:rPr>
        <w:t>and you walk the Earth with your brilliant mind,</w:t>
      </w:r>
    </w:p>
    <w:p>
      <w:r>
        <w:rPr>
          <w:rFonts w:ascii="Arial" w:hAnsi="Arial" w:eastAsia="Arial"/>
          <w:b w:val="0"/>
          <w:sz w:val="22"/>
        </w:rPr>
        <w:t>you walk mediating and trying to calm the fires,</w:t>
      </w:r>
    </w:p>
    <w:p>
      <w:r>
        <w:rPr>
          <w:rFonts w:ascii="Arial" w:hAnsi="Arial" w:eastAsia="Arial"/>
          <w:b w:val="0"/>
          <w:sz w:val="22"/>
        </w:rPr>
        <w:t>and the explosions caused by misunderstanding,</w:t>
      </w:r>
    </w:p>
    <w:p>
      <w:r>
        <w:rPr>
          <w:rFonts w:ascii="Arial" w:hAnsi="Arial" w:eastAsia="Arial"/>
          <w:b w:val="0"/>
          <w:sz w:val="22"/>
        </w:rPr>
        <w:t>that flare up from out of nowhere,</w:t>
      </w:r>
    </w:p>
    <w:p>
      <w:r>
        <w:rPr>
          <w:rFonts w:ascii="Arial" w:hAnsi="Arial" w:eastAsia="Arial"/>
          <w:b w:val="0"/>
          <w:sz w:val="22"/>
        </w:rPr>
        <w:t>and that always threaten to envelope,</w:t>
      </w:r>
    </w:p>
    <w:p>
      <w:r>
        <w:rPr>
          <w:rFonts w:ascii="Arial" w:hAnsi="Arial" w:eastAsia="Arial"/>
          <w:b w:val="0"/>
          <w:sz w:val="22"/>
        </w:rPr>
        <w:t>and overshadow humanity,</w:t>
      </w:r>
    </w:p>
    <w:p>
      <w:r>
        <w:rPr>
          <w:rFonts w:ascii="Arial" w:hAnsi="Arial" w:eastAsia="Arial"/>
          <w:b w:val="0"/>
          <w:sz w:val="22"/>
        </w:rPr>
        <w:t>for there is such insanity,</w:t>
      </w:r>
    </w:p>
    <w:p>
      <w:r>
        <w:rPr>
          <w:rFonts w:ascii="Arial" w:hAnsi="Arial" w:eastAsia="Arial"/>
          <w:b w:val="0"/>
          <w:sz w:val="22"/>
        </w:rPr>
        <w:t>such insanity,</w:t>
      </w:r>
    </w:p>
    <w:p>
      <w:r>
        <w:rPr>
          <w:rFonts w:ascii="Arial" w:hAnsi="Arial" w:eastAsia="Arial"/>
          <w:b w:val="0"/>
          <w:sz w:val="22"/>
        </w:rPr>
        <w:t>and it drives you mad,</w:t>
      </w:r>
    </w:p>
    <w:p>
      <w:r>
        <w:rPr>
          <w:rFonts w:ascii="Arial" w:hAnsi="Arial" w:eastAsia="Arial"/>
          <w:b w:val="0"/>
          <w:sz w:val="22"/>
        </w:rPr>
        <w:t>it drives you mad to see,</w:t>
      </w:r>
    </w:p>
    <w:p>
      <w:r>
        <w:rPr>
          <w:rFonts w:ascii="Arial" w:hAnsi="Arial" w:eastAsia="Arial"/>
          <w:b w:val="0"/>
          <w:sz w:val="22"/>
        </w:rPr>
        <w:t>that there are not people,</w:t>
      </w:r>
    </w:p>
    <w:p>
      <w:r>
        <w:rPr>
          <w:rFonts w:ascii="Arial" w:hAnsi="Arial" w:eastAsia="Arial"/>
          <w:b w:val="0"/>
          <w:sz w:val="22"/>
        </w:rPr>
        <w:t>with calmer heads,</w:t>
      </w:r>
    </w:p>
    <w:p>
      <w:r>
        <w:rPr>
          <w:rFonts w:ascii="Arial" w:hAnsi="Arial" w:eastAsia="Arial"/>
          <w:b w:val="0"/>
          <w:sz w:val="22"/>
        </w:rPr>
        <w:t>in these times,</w:t>
      </w:r>
    </w:p>
    <w:p>
      <w:r>
        <w:rPr>
          <w:rFonts w:ascii="Arial" w:hAnsi="Arial" w:eastAsia="Arial"/>
          <w:b w:val="0"/>
          <w:sz w:val="22"/>
        </w:rPr>
        <w:t>but you,</w:t>
      </w:r>
    </w:p>
    <w:p>
      <w:r>
        <w:rPr>
          <w:rFonts w:ascii="Arial" w:hAnsi="Arial" w:eastAsia="Arial"/>
          <w:b w:val="0"/>
          <w:sz w:val="22"/>
        </w:rPr>
        <w:t>you with your diplomacy,</w:t>
      </w:r>
    </w:p>
    <w:p>
      <w:r>
        <w:rPr>
          <w:rFonts w:ascii="Arial" w:hAnsi="Arial" w:eastAsia="Arial"/>
          <w:b w:val="0"/>
          <w:sz w:val="22"/>
        </w:rPr>
        <w:t>can soothe the fieriest of people,</w:t>
      </w:r>
    </w:p>
    <w:p>
      <w:r>
        <w:rPr>
          <w:rFonts w:ascii="Arial" w:hAnsi="Arial" w:eastAsia="Arial"/>
          <w:b w:val="0"/>
          <w:sz w:val="22"/>
        </w:rPr>
        <w:t>people who with their hot-headed ways,</w:t>
      </w:r>
    </w:p>
    <w:p>
      <w:r>
        <w:rPr>
          <w:rFonts w:ascii="Arial" w:hAnsi="Arial" w:eastAsia="Arial"/>
          <w:b w:val="0"/>
          <w:sz w:val="22"/>
        </w:rPr>
        <w:t>will start wars anyway,</w:t>
      </w:r>
    </w:p>
    <w:p>
      <w:r>
        <w:rPr>
          <w:rFonts w:ascii="Arial" w:hAnsi="Arial" w:eastAsia="Arial"/>
          <w:b w:val="0"/>
          <w:sz w:val="22"/>
        </w:rPr>
        <w:t>and so many deaths,</w:t>
      </w:r>
    </w:p>
    <w:p>
      <w:r>
        <w:rPr>
          <w:rFonts w:ascii="Arial" w:hAnsi="Arial" w:eastAsia="Arial"/>
          <w:b w:val="0"/>
          <w:sz w:val="22"/>
        </w:rPr>
        <w:t>will soon follow,</w:t>
      </w:r>
    </w:p>
    <w:p>
      <w:r>
        <w:rPr>
          <w:rFonts w:ascii="Arial" w:hAnsi="Arial" w:eastAsia="Arial"/>
          <w:b w:val="0"/>
          <w:sz w:val="22"/>
        </w:rPr>
        <w:t>and so much sorrow,</w:t>
      </w:r>
    </w:p>
    <w:p>
      <w:r>
        <w:rPr>
          <w:rFonts w:ascii="Arial" w:hAnsi="Arial" w:eastAsia="Arial"/>
          <w:b w:val="0"/>
          <w:sz w:val="22"/>
        </w:rPr>
        <w:t>but with your diplomatic ways,</w:t>
      </w:r>
    </w:p>
    <w:p>
      <w:r>
        <w:rPr>
          <w:rFonts w:ascii="Arial" w:hAnsi="Arial" w:eastAsia="Arial"/>
          <w:b w:val="0"/>
          <w:sz w:val="22"/>
        </w:rPr>
        <w:t>I admire you,</w:t>
      </w:r>
    </w:p>
    <w:p>
      <w:r>
        <w:rPr>
          <w:rFonts w:ascii="Arial" w:hAnsi="Arial" w:eastAsia="Arial"/>
          <w:b w:val="0"/>
          <w:sz w:val="22"/>
        </w:rPr>
        <w:t>and the lives that you will save,</w:t>
      </w:r>
    </w:p>
    <w:p>
      <w:r>
        <w:rPr>
          <w:rFonts w:ascii="Arial" w:hAnsi="Arial" w:eastAsia="Arial"/>
          <w:b w:val="0"/>
          <w:sz w:val="22"/>
        </w:rPr>
        <w:t>because war,</w:t>
      </w:r>
    </w:p>
    <w:p>
      <w:r>
        <w:rPr>
          <w:rFonts w:ascii="Arial" w:hAnsi="Arial" w:eastAsia="Arial"/>
          <w:b w:val="0"/>
          <w:sz w:val="22"/>
        </w:rPr>
        <w:t>takes more time than talking,</w:t>
      </w:r>
    </w:p>
    <w:p>
      <w:r>
        <w:rPr>
          <w:rFonts w:ascii="Arial" w:hAnsi="Arial" w:eastAsia="Arial"/>
          <w:b w:val="0"/>
          <w:sz w:val="22"/>
        </w:rPr>
        <w:t>and talking,</w:t>
      </w:r>
    </w:p>
    <w:p>
      <w:r>
        <w:rPr>
          <w:rFonts w:ascii="Arial" w:hAnsi="Arial" w:eastAsia="Arial"/>
          <w:b w:val="0"/>
          <w:sz w:val="22"/>
        </w:rPr>
        <w:t>talking is much better than war,</w:t>
      </w:r>
    </w:p>
    <w:p>
      <w:r>
        <w:rPr>
          <w:rFonts w:ascii="Arial" w:hAnsi="Arial" w:eastAsia="Arial"/>
          <w:b w:val="0"/>
          <w:sz w:val="22"/>
        </w:rPr>
        <w:t>so, why can there not be,</w:t>
      </w:r>
    </w:p>
    <w:p>
      <w:r>
        <w:rPr>
          <w:rFonts w:ascii="Arial" w:hAnsi="Arial" w:eastAsia="Arial"/>
          <w:b w:val="0"/>
          <w:sz w:val="22"/>
        </w:rPr>
        <w:t>more common sense,</w:t>
      </w:r>
    </w:p>
    <w:p>
      <w:r>
        <w:rPr>
          <w:rFonts w:ascii="Arial" w:hAnsi="Arial" w:eastAsia="Arial"/>
          <w:b w:val="0"/>
          <w:sz w:val="22"/>
        </w:rPr>
        <w:t>and decency and civility,</w:t>
      </w:r>
    </w:p>
    <w:p>
      <w:r>
        <w:rPr>
          <w:rFonts w:ascii="Arial" w:hAnsi="Arial" w:eastAsia="Arial"/>
          <w:b w:val="0"/>
          <w:sz w:val="22"/>
        </w:rPr>
        <w:t>and you will I am sure,</w:t>
      </w:r>
    </w:p>
    <w:p>
      <w:r>
        <w:rPr>
          <w:rFonts w:ascii="Arial" w:hAnsi="Arial" w:eastAsia="Arial"/>
          <w:b w:val="0"/>
          <w:sz w:val="22"/>
        </w:rPr>
        <w:t>save more lives,</w:t>
      </w:r>
    </w:p>
    <w:p>
      <w:r>
        <w:rPr>
          <w:rFonts w:ascii="Arial" w:hAnsi="Arial" w:eastAsia="Arial"/>
          <w:b w:val="0"/>
          <w:sz w:val="22"/>
        </w:rPr>
        <w:t>and of the likes of you,</w:t>
      </w:r>
    </w:p>
    <w:p>
      <w:r>
        <w:rPr>
          <w:rFonts w:ascii="Arial" w:hAnsi="Arial" w:eastAsia="Arial"/>
          <w:b w:val="0"/>
          <w:sz w:val="22"/>
        </w:rPr>
        <w:t>I wish there were 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