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Happy voices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Happy voices, a peaceful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free spirits running wild.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Happy voices,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happy voices carrying on the breeze inspiring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inspiring me, and taking me away from life’s complexities,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that simple joy,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happiness, laughter, and playfulness,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what a beauty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sadly, there is far too little of it these days,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pleasure to hear,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there was more of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is good for the mind, and how it inspires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it makes me think,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more simple times with less anxiety,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that is how life could always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joy and in the happiness, I hear upon the 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it reminds me of how corrupted,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overcomplicated life has become,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sad thing it truly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there should be more joy in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modern life is far too much of a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I sit listening to happy voices upon the breeze,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they inspire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those happy souls running here and there.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Happy souls with the excitement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running through their veins and once that was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now here I sit, here I sit as jaded about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filled with thoughts of financial despair.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