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Hanging out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Hanging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hanging out in the craziest of places,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hanging out in the craziest of scenes,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hanging out in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stars,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hanging out in Hollywood chasing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hanging out wired in the USA,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hanging out rambling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your hyper educated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hanging out rambling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eccentricities,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wit,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hanging out with your eccentricities,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wit captured so beautifully upon the page,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hanging out smoking and looking cool,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more than a little crazed,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hanging out writing amongst the lowlife and the highlife,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getting up to the craziest of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writing about the travels with your friends,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hanging out in a haze of smoke,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an an alcoholic haze,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hanging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hanging out writing,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acting more than a little crazed,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Hunter S Thompson,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life lived,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memories,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gloriously captured upon the page.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