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Halfway down the road to nowhere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Halfway down the road to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somewhere, I had never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halfway to you feeling as if I was in a dream.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Halfway down the road to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voices in the air upon the breeze.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Halfway to nowhere with my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torrent inside of 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Halfway to nowhere with my mind in a haze,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my eyes looking straight ahead,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you but not knowing,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long it would take to get to you through the heavy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tired and weary from life’s stresses and strains,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tired, because in my head all I felt was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mental and physical pain from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day to day living and such rain and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halfway down the road to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never seemed to get closer no matter how far I walked,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seemed a million miles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seemed as if in slow motion,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felt so worn out, and as if not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life and daily living it rips out your heart sometimes,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only need nothing to make you feel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materialism, just simplicity,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me, well I want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your love has always been so good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has always brought me out of any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 so special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I am truly lucky,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in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intensity, and in your vivacity,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your good heart and mind, you amaze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today, you grace me with your presence,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a winter's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life, with your love, you grace me always,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grace me with those incredibly dark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grace me with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grace me with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grace me with the 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loving words that you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voice is soft and light, and as smooth as honey,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 when you kiss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lost in bliss and my mind floats upon a cloud,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thoughts of you in my head are as if sunbeams,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sunbeams inside me upon a summer’s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warmth,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great and how ebullient you make me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delicate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a flower, which opens up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reaching for higher heights in the hottest part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halfway down the road to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nowhere that I have ever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thoughts of you they comfort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drive me on, and quicker in my step,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the thoughts of you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distance in this world will keep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keep me from being in your arms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what is thrown my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