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Gun control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 at the complexity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 in the mirror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look at all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hands and fingers,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feet too.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with a gun in front of a mirror,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your family stood behind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hold it up to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shooting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distress.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imagine you on the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front of them in a pool of blood,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 bloody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no longer breathing,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dead.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no longer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damage to your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pain and the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it multiplied amongst your family members,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family members all of which who loved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imagine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pointing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gun to someone else's head.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pulling the trigger,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faces of their loved ones and their distress,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without a gun and a society without guns,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a better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more peaceful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how great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you and society living peacefully.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a country,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the fear of guns hanging over everyone's head.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lives saved,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if it came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guns there were no more deaths.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