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Grim faced</w:t>
      </w:r>
    </w:p>
    <w:p/>
    <w:p>
      <w:r>
        <w:rPr>
          <w:rFonts w:ascii="Arial" w:hAnsi="Arial" w:eastAsia="Arial"/>
          <w:b w:val="0"/>
          <w:sz w:val="22"/>
        </w:rPr>
        <w:t>Grim faced and ashen,</w:t>
      </w:r>
    </w:p>
    <w:p>
      <w:r>
        <w:rPr>
          <w:rFonts w:ascii="Arial" w:hAnsi="Arial" w:eastAsia="Arial"/>
          <w:b w:val="0"/>
          <w:sz w:val="22"/>
        </w:rPr>
        <w:t>never more begotten by your negative experiences,</w:t>
      </w:r>
    </w:p>
    <w:p>
      <w:r>
        <w:rPr>
          <w:rFonts w:ascii="Arial" w:hAnsi="Arial" w:eastAsia="Arial"/>
          <w:b w:val="0"/>
          <w:sz w:val="22"/>
        </w:rPr>
        <w:t>that through chance have slighted you and jaded you,</w:t>
      </w:r>
    </w:p>
    <w:p>
      <w:r>
        <w:rPr>
          <w:rFonts w:ascii="Arial" w:hAnsi="Arial" w:eastAsia="Arial"/>
          <w:b w:val="0"/>
          <w:sz w:val="22"/>
        </w:rPr>
        <w:t>and come to rest so heavily in your mind,</w:t>
      </w:r>
    </w:p>
    <w:p>
      <w:r>
        <w:rPr>
          <w:rFonts w:ascii="Arial" w:hAnsi="Arial" w:eastAsia="Arial"/>
          <w:b w:val="0"/>
          <w:sz w:val="22"/>
        </w:rPr>
        <w:t>and in your heart,</w:t>
      </w:r>
    </w:p>
    <w:p>
      <w:r>
        <w:rPr>
          <w:rFonts w:ascii="Arial" w:hAnsi="Arial" w:eastAsia="Arial"/>
          <w:b w:val="0"/>
          <w:sz w:val="22"/>
        </w:rPr>
        <w:t>and unfortunately, it is sad but true that you,</w:t>
      </w:r>
    </w:p>
    <w:p>
      <w:r>
        <w:rPr>
          <w:rFonts w:ascii="Arial" w:hAnsi="Arial" w:eastAsia="Arial"/>
          <w:b w:val="0"/>
          <w:sz w:val="22"/>
        </w:rPr>
        <w:t>you will not soften,</w:t>
      </w:r>
    </w:p>
    <w:p>
      <w:r>
        <w:rPr>
          <w:rFonts w:ascii="Arial" w:hAnsi="Arial" w:eastAsia="Arial"/>
          <w:b w:val="0"/>
          <w:sz w:val="22"/>
        </w:rPr>
        <w:t>and you will not get out of the rut that you have got stuck in, for that is not your fashion,</w:t>
      </w:r>
    </w:p>
    <w:p>
      <w:r>
        <w:rPr>
          <w:rFonts w:ascii="Arial" w:hAnsi="Arial" w:eastAsia="Arial"/>
          <w:b w:val="0"/>
          <w:sz w:val="22"/>
        </w:rPr>
        <w:t>for your passion,</w:t>
      </w:r>
    </w:p>
    <w:p>
      <w:r>
        <w:rPr>
          <w:rFonts w:ascii="Arial" w:hAnsi="Arial" w:eastAsia="Arial"/>
          <w:b w:val="0"/>
          <w:sz w:val="22"/>
        </w:rPr>
        <w:t>your passion is to remain the same for ground down,</w:t>
      </w:r>
    </w:p>
    <w:p>
      <w:r>
        <w:rPr>
          <w:rFonts w:ascii="Arial" w:hAnsi="Arial" w:eastAsia="Arial"/>
          <w:b w:val="0"/>
          <w:sz w:val="22"/>
        </w:rPr>
        <w:t>in your ways through the long years,</w:t>
      </w:r>
    </w:p>
    <w:p>
      <w:r>
        <w:rPr>
          <w:rFonts w:ascii="Arial" w:hAnsi="Arial" w:eastAsia="Arial"/>
          <w:b w:val="0"/>
          <w:sz w:val="22"/>
        </w:rPr>
        <w:t>ground down every second,</w:t>
      </w:r>
    </w:p>
    <w:p>
      <w:r>
        <w:rPr>
          <w:rFonts w:ascii="Arial" w:hAnsi="Arial" w:eastAsia="Arial"/>
          <w:b w:val="0"/>
          <w:sz w:val="22"/>
        </w:rPr>
        <w:t>every minute,</w:t>
      </w:r>
    </w:p>
    <w:p>
      <w:r>
        <w:rPr>
          <w:rFonts w:ascii="Arial" w:hAnsi="Arial" w:eastAsia="Arial"/>
          <w:b w:val="0"/>
          <w:sz w:val="22"/>
        </w:rPr>
        <w:t>every hour,</w:t>
      </w:r>
    </w:p>
    <w:p>
      <w:r>
        <w:rPr>
          <w:rFonts w:ascii="Arial" w:hAnsi="Arial" w:eastAsia="Arial"/>
          <w:b w:val="0"/>
          <w:sz w:val="22"/>
        </w:rPr>
        <w:t>every day you remain the same,</w:t>
      </w:r>
    </w:p>
    <w:p>
      <w:r>
        <w:rPr>
          <w:rFonts w:ascii="Arial" w:hAnsi="Arial" w:eastAsia="Arial"/>
          <w:b w:val="0"/>
          <w:sz w:val="22"/>
        </w:rPr>
        <w:t>and you will probably never change,</w:t>
      </w:r>
    </w:p>
    <w:p>
      <w:r>
        <w:rPr>
          <w:rFonts w:ascii="Arial" w:hAnsi="Arial" w:eastAsia="Arial"/>
          <w:b w:val="0"/>
          <w:sz w:val="22"/>
        </w:rPr>
        <w:t>and your mentality probably will never be arranged,</w:t>
      </w:r>
    </w:p>
    <w:p>
      <w:r>
        <w:rPr>
          <w:rFonts w:ascii="Arial" w:hAnsi="Arial" w:eastAsia="Arial"/>
          <w:b w:val="0"/>
          <w:sz w:val="22"/>
        </w:rPr>
        <w:t>for you are set in your ways and no matter what,</w:t>
      </w:r>
    </w:p>
    <w:p>
      <w:r>
        <w:rPr>
          <w:rFonts w:ascii="Arial" w:hAnsi="Arial" w:eastAsia="Arial"/>
          <w:b w:val="0"/>
          <w:sz w:val="22"/>
        </w:rPr>
        <w:t>no matter what anyone says,</w:t>
      </w:r>
    </w:p>
    <w:p>
      <w:r>
        <w:rPr>
          <w:rFonts w:ascii="Arial" w:hAnsi="Arial" w:eastAsia="Arial"/>
          <w:b w:val="0"/>
          <w:sz w:val="22"/>
        </w:rPr>
        <w:t>that is just the way you will always stay,</w:t>
      </w:r>
    </w:p>
    <w:p>
      <w:r>
        <w:rPr>
          <w:rFonts w:ascii="Arial" w:hAnsi="Arial" w:eastAsia="Arial"/>
          <w:b w:val="0"/>
          <w:sz w:val="22"/>
        </w:rPr>
        <w:t>grim faced and ashen,</w:t>
      </w:r>
    </w:p>
    <w:p>
      <w:r>
        <w:rPr>
          <w:rFonts w:ascii="Arial" w:hAnsi="Arial" w:eastAsia="Arial"/>
          <w:b w:val="0"/>
          <w:sz w:val="22"/>
        </w:rPr>
        <w:t>for there is a lack of positivity in you,</w:t>
      </w:r>
    </w:p>
    <w:p>
      <w:r>
        <w:rPr>
          <w:rFonts w:ascii="Arial" w:hAnsi="Arial" w:eastAsia="Arial"/>
          <w:b w:val="0"/>
          <w:sz w:val="22"/>
        </w:rPr>
        <w:t>and I will quite happily forsake it for it is better that way,</w:t>
      </w:r>
    </w:p>
    <w:p>
      <w:r>
        <w:rPr>
          <w:rFonts w:ascii="Arial" w:hAnsi="Arial" w:eastAsia="Arial"/>
          <w:b w:val="0"/>
          <w:sz w:val="22"/>
        </w:rPr>
        <w:t>better that way because I am happy to be me,</w:t>
      </w:r>
    </w:p>
    <w:p>
      <w:r>
        <w:rPr>
          <w:rFonts w:ascii="Arial" w:hAnsi="Arial" w:eastAsia="Arial"/>
          <w:b w:val="0"/>
          <w:sz w:val="22"/>
        </w:rPr>
        <w:t>and it is better that you are happy to be you,</w:t>
      </w:r>
    </w:p>
    <w:p>
      <w:r>
        <w:rPr>
          <w:rFonts w:ascii="Arial" w:hAnsi="Arial" w:eastAsia="Arial"/>
          <w:b w:val="0"/>
          <w:sz w:val="22"/>
        </w:rPr>
        <w:t>and everyone will be happier,</w:t>
      </w:r>
    </w:p>
    <w:p>
      <w:r>
        <w:rPr>
          <w:rFonts w:ascii="Arial" w:hAnsi="Arial" w:eastAsia="Arial"/>
          <w:b w:val="0"/>
          <w:sz w:val="22"/>
        </w:rPr>
        <w:t>happier alone doing what they choose to do.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