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Grief and sorrow</w:t>
      </w:r>
    </w:p>
    <w:p/>
    <w:p>
      <w:r>
        <w:rPr>
          <w:rFonts w:ascii="Arial" w:hAnsi="Arial" w:eastAsia="Arial"/>
          <w:b w:val="0"/>
          <w:sz w:val="22"/>
        </w:rPr>
        <w:t>Feelings of grief,</w:t>
      </w:r>
    </w:p>
    <w:p>
      <w:r>
        <w:rPr>
          <w:rFonts w:ascii="Arial" w:hAnsi="Arial" w:eastAsia="Arial"/>
          <w:b w:val="0"/>
          <w:sz w:val="22"/>
        </w:rPr>
        <w:t>feelings of sorrow,</w:t>
      </w:r>
    </w:p>
    <w:p>
      <w:r>
        <w:rPr>
          <w:rFonts w:ascii="Arial" w:hAnsi="Arial" w:eastAsia="Arial"/>
          <w:b w:val="0"/>
          <w:sz w:val="22"/>
        </w:rPr>
        <w:t>emptiness inside,</w:t>
      </w:r>
    </w:p>
    <w:p>
      <w:r>
        <w:rPr>
          <w:rFonts w:ascii="Arial" w:hAnsi="Arial" w:eastAsia="Arial"/>
          <w:b w:val="0"/>
          <w:sz w:val="22"/>
        </w:rPr>
        <w:t>empty and hollow,</w:t>
      </w:r>
    </w:p>
    <w:p>
      <w:r>
        <w:rPr>
          <w:rFonts w:ascii="Arial" w:hAnsi="Arial" w:eastAsia="Arial"/>
          <w:b w:val="0"/>
          <w:sz w:val="22"/>
        </w:rPr>
        <w:t>and no joy around to beg,</w:t>
      </w:r>
    </w:p>
    <w:p>
      <w:r>
        <w:rPr>
          <w:rFonts w:ascii="Arial" w:hAnsi="Arial" w:eastAsia="Arial"/>
          <w:b w:val="0"/>
          <w:sz w:val="22"/>
        </w:rPr>
        <w:t>steal or borrow,</w:t>
      </w:r>
    </w:p>
    <w:p>
      <w:r>
        <w:rPr>
          <w:rFonts w:ascii="Arial" w:hAnsi="Arial" w:eastAsia="Arial"/>
          <w:b w:val="0"/>
          <w:sz w:val="22"/>
        </w:rPr>
        <w:t>and only darkness to give,</w:t>
      </w:r>
    </w:p>
    <w:p>
      <w:r>
        <w:rPr>
          <w:rFonts w:ascii="Arial" w:hAnsi="Arial" w:eastAsia="Arial"/>
          <w:b w:val="0"/>
          <w:sz w:val="22"/>
        </w:rPr>
        <w:t>the darkness in which you live,</w:t>
      </w:r>
    </w:p>
    <w:p>
      <w:r>
        <w:rPr>
          <w:rFonts w:ascii="Arial" w:hAnsi="Arial" w:eastAsia="Arial"/>
          <w:b w:val="0"/>
          <w:sz w:val="22"/>
        </w:rPr>
        <w:t>and that you cannot get rid of,</w:t>
      </w:r>
    </w:p>
    <w:p>
      <w:r>
        <w:rPr>
          <w:rFonts w:ascii="Arial" w:hAnsi="Arial" w:eastAsia="Arial"/>
          <w:b w:val="0"/>
          <w:sz w:val="22"/>
        </w:rPr>
        <w:t>and that eats away at you,</w:t>
      </w:r>
    </w:p>
    <w:p>
      <w:r>
        <w:rPr>
          <w:rFonts w:ascii="Arial" w:hAnsi="Arial" w:eastAsia="Arial"/>
          <w:b w:val="0"/>
          <w:sz w:val="22"/>
        </w:rPr>
        <w:t>and that clouds your heart,</w:t>
      </w:r>
    </w:p>
    <w:p>
      <w:r>
        <w:rPr>
          <w:rFonts w:ascii="Arial" w:hAnsi="Arial" w:eastAsia="Arial"/>
          <w:b w:val="0"/>
          <w:sz w:val="22"/>
        </w:rPr>
        <w:t>and that makes you wish not to wake up again,</w:t>
      </w:r>
    </w:p>
    <w:p>
      <w:r>
        <w:rPr>
          <w:rFonts w:ascii="Arial" w:hAnsi="Arial" w:eastAsia="Arial"/>
          <w:b w:val="0"/>
          <w:sz w:val="22"/>
        </w:rPr>
        <w:t>on the morrow.</w:t>
      </w:r>
    </w:p>
    <w:p>
      <w:r>
        <w:rPr>
          <w:rFonts w:ascii="Arial" w:hAnsi="Arial" w:eastAsia="Arial"/>
          <w:b w:val="0"/>
          <w:sz w:val="22"/>
        </w:rPr>
        <w:t>Yes, feelings of grief,</w:t>
      </w:r>
    </w:p>
    <w:p>
      <w:r>
        <w:rPr>
          <w:rFonts w:ascii="Arial" w:hAnsi="Arial" w:eastAsia="Arial"/>
          <w:b w:val="0"/>
          <w:sz w:val="22"/>
        </w:rPr>
        <w:t>feelings of sorrow,</w:t>
      </w:r>
    </w:p>
    <w:p>
      <w:r>
        <w:rPr>
          <w:rFonts w:ascii="Arial" w:hAnsi="Arial" w:eastAsia="Arial"/>
          <w:b w:val="0"/>
          <w:sz w:val="22"/>
        </w:rPr>
        <w:t>and emptiness inside,</w:t>
      </w:r>
    </w:p>
    <w:p>
      <w:r>
        <w:rPr>
          <w:rFonts w:ascii="Arial" w:hAnsi="Arial" w:eastAsia="Arial"/>
          <w:b w:val="0"/>
          <w:sz w:val="22"/>
        </w:rPr>
        <w:t>emptiness and hollowness,</w:t>
      </w:r>
    </w:p>
    <w:p>
      <w:r>
        <w:rPr>
          <w:rFonts w:ascii="Arial" w:hAnsi="Arial" w:eastAsia="Arial"/>
          <w:b w:val="0"/>
          <w:sz w:val="22"/>
        </w:rPr>
        <w:t>and no joy around to beg,</w:t>
      </w:r>
    </w:p>
    <w:p>
      <w:r>
        <w:rPr>
          <w:rFonts w:ascii="Arial" w:hAnsi="Arial" w:eastAsia="Arial"/>
          <w:b w:val="0"/>
          <w:sz w:val="22"/>
        </w:rPr>
        <w:t>steal or borrow,</w:t>
      </w:r>
    </w:p>
    <w:p>
      <w:r>
        <w:rPr>
          <w:rFonts w:ascii="Arial" w:hAnsi="Arial" w:eastAsia="Arial"/>
          <w:b w:val="0"/>
          <w:sz w:val="22"/>
        </w:rPr>
        <w:t>but misery aplenty,</w:t>
      </w:r>
    </w:p>
    <w:p>
      <w:r>
        <w:rPr>
          <w:rFonts w:ascii="Arial" w:hAnsi="Arial" w:eastAsia="Arial"/>
          <w:b w:val="0"/>
          <w:sz w:val="22"/>
        </w:rPr>
        <w:t>and tears like rain,</w:t>
      </w:r>
    </w:p>
    <w:p>
      <w:r>
        <w:rPr>
          <w:rFonts w:ascii="Arial" w:hAnsi="Arial" w:eastAsia="Arial"/>
          <w:b w:val="0"/>
          <w:sz w:val="22"/>
        </w:rPr>
        <w:t>and never-ending pain,</w:t>
      </w:r>
    </w:p>
    <w:p>
      <w:r>
        <w:rPr>
          <w:rFonts w:ascii="Arial" w:hAnsi="Arial" w:eastAsia="Arial"/>
          <w:b w:val="0"/>
          <w:sz w:val="22"/>
        </w:rPr>
        <w:t>never-ending pain, and heartache and complaints,</w:t>
      </w:r>
    </w:p>
    <w:p>
      <w:r>
        <w:rPr>
          <w:rFonts w:ascii="Arial" w:hAnsi="Arial" w:eastAsia="Arial"/>
          <w:b w:val="0"/>
          <w:sz w:val="22"/>
        </w:rPr>
        <w:t>far too many to mention,</w:t>
      </w:r>
    </w:p>
    <w:p>
      <w:r>
        <w:rPr>
          <w:rFonts w:ascii="Arial" w:hAnsi="Arial" w:eastAsia="Arial"/>
          <w:b w:val="0"/>
          <w:sz w:val="22"/>
        </w:rPr>
        <w:t>and such great bitterness in an angry refrain,</w:t>
      </w:r>
    </w:p>
    <w:p>
      <w:r>
        <w:rPr>
          <w:rFonts w:ascii="Arial" w:hAnsi="Arial" w:eastAsia="Arial"/>
          <w:b w:val="0"/>
          <w:sz w:val="22"/>
        </w:rPr>
        <w:t>oh, the grief and the sorrow,</w:t>
      </w:r>
    </w:p>
    <w:p>
      <w:r>
        <w:rPr>
          <w:rFonts w:ascii="Arial" w:hAnsi="Arial" w:eastAsia="Arial"/>
          <w:b w:val="0"/>
          <w:sz w:val="22"/>
        </w:rPr>
        <w:t>unfortunately lingering for far too long after a heartbreak,</w:t>
      </w:r>
    </w:p>
    <w:p>
      <w:r>
        <w:rPr>
          <w:rFonts w:ascii="Arial" w:hAnsi="Arial" w:eastAsia="Arial"/>
          <w:b w:val="0"/>
          <w:sz w:val="22"/>
        </w:rPr>
        <w:t>and damaging the mind with such thoughts,</w:t>
      </w:r>
    </w:p>
    <w:p>
      <w:r>
        <w:rPr>
          <w:rFonts w:ascii="Arial" w:hAnsi="Arial" w:eastAsia="Arial"/>
          <w:b w:val="0"/>
          <w:sz w:val="22"/>
        </w:rPr>
        <w:t>that pierce the heart with memories,</w:t>
      </w:r>
    </w:p>
    <w:p>
      <w:r>
        <w:rPr>
          <w:rFonts w:ascii="Arial" w:hAnsi="Arial" w:eastAsia="Arial"/>
          <w:b w:val="0"/>
          <w:sz w:val="22"/>
        </w:rPr>
        <w:t>of vicious linguistic barbs that slice at you,</w:t>
      </w:r>
    </w:p>
    <w:p>
      <w:r>
        <w:rPr>
          <w:rFonts w:ascii="Arial" w:hAnsi="Arial" w:eastAsia="Arial"/>
          <w:b w:val="0"/>
          <w:sz w:val="22"/>
        </w:rPr>
        <w:t>and that rip you apart.</w:t>
      </w:r>
    </w:p>
    <w:p>
      <w:r>
        <w:rPr>
          <w:rFonts w:ascii="Arial" w:hAnsi="Arial" w:eastAsia="Arial"/>
          <w:b w:val="0"/>
          <w:sz w:val="22"/>
        </w:rPr>
        <w:t>Yes, oh, those terrible memories of lost love,</w:t>
      </w:r>
    </w:p>
    <w:p>
      <w:r>
        <w:rPr>
          <w:rFonts w:ascii="Arial" w:hAnsi="Arial" w:eastAsia="Arial"/>
          <w:b w:val="0"/>
          <w:sz w:val="22"/>
        </w:rPr>
        <w:t>and of losing love, that the mind repeats again and again,</w:t>
      </w:r>
    </w:p>
    <w:p>
      <w:r>
        <w:rPr>
          <w:rFonts w:ascii="Arial" w:hAnsi="Arial" w:eastAsia="Arial"/>
          <w:b w:val="0"/>
          <w:sz w:val="22"/>
        </w:rPr>
        <w:t>and from midnight to midnight, there is such pain,</w:t>
      </w:r>
    </w:p>
    <w:p>
      <w:r>
        <w:rPr>
          <w:rFonts w:ascii="Arial" w:hAnsi="Arial" w:eastAsia="Arial"/>
          <w:b w:val="0"/>
          <w:sz w:val="22"/>
        </w:rPr>
        <w:t>such mental anguish and torment every second,</w:t>
      </w:r>
    </w:p>
    <w:p>
      <w:r>
        <w:rPr>
          <w:rFonts w:ascii="Arial" w:hAnsi="Arial" w:eastAsia="Arial"/>
          <w:b w:val="0"/>
          <w:sz w:val="22"/>
        </w:rPr>
        <w:t>every minute, every hour, every day,</w:t>
      </w:r>
    </w:p>
    <w:p>
      <w:r>
        <w:rPr>
          <w:rFonts w:ascii="Arial" w:hAnsi="Arial" w:eastAsia="Arial"/>
          <w:b w:val="0"/>
          <w:sz w:val="22"/>
        </w:rPr>
        <w:t>every week, every month,</w:t>
      </w:r>
    </w:p>
    <w:p>
      <w:r>
        <w:rPr>
          <w:rFonts w:ascii="Arial" w:hAnsi="Arial" w:eastAsia="Arial"/>
          <w:b w:val="0"/>
          <w:sz w:val="22"/>
        </w:rPr>
        <w:t>memories of lost love, a damaging lament,</w:t>
      </w:r>
    </w:p>
    <w:p>
      <w:r>
        <w:rPr>
          <w:rFonts w:ascii="Arial" w:hAnsi="Arial" w:eastAsia="Arial"/>
          <w:b w:val="0"/>
          <w:sz w:val="22"/>
        </w:rPr>
        <w:t>and terrible suffering that never seems to end,</w:t>
      </w:r>
    </w:p>
    <w:p>
      <w:r>
        <w:rPr>
          <w:rFonts w:ascii="Arial" w:hAnsi="Arial" w:eastAsia="Arial"/>
          <w:b w:val="0"/>
          <w:sz w:val="22"/>
        </w:rPr>
        <w:t>as the memories of lost love linger,</w:t>
      </w:r>
    </w:p>
    <w:p>
      <w:r>
        <w:rPr>
          <w:rFonts w:ascii="Arial" w:hAnsi="Arial" w:eastAsia="Arial"/>
          <w:b w:val="0"/>
          <w:sz w:val="22"/>
        </w:rPr>
        <w:t>like such unwelcome guests,</w:t>
      </w:r>
    </w:p>
    <w:p>
      <w:r>
        <w:rPr>
          <w:rFonts w:ascii="Arial" w:hAnsi="Arial" w:eastAsia="Arial"/>
          <w:b w:val="0"/>
          <w:sz w:val="22"/>
        </w:rPr>
        <w:t>and that leaves your heart on the floor,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