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Greyest of greys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Greyest of greys,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woe is me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woe is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weather is foul,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robs me of my humour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for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the grey and the clouds to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really cannot stand this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bother me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feel so tired and sleepy,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all I want to do is go out and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all I want to do is go out and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grey really does not suit me anyway,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prefer brighter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brighter colours such as the blue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yellow of the sun when it shines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which makes me feel so rejuvenated,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 feel so much more alive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grey, grey, grey,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you go away, forever and a day?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