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Grey clouds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Grey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grey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grey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mixed with the most beautiful blues,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dark and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colourful hues,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fluffy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fluffy clouds on the loose,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to go where they please,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to go where they choose,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passing so gently across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passing across my sunglasses,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passing across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clouds of all kinds and so beauteous in all their forms,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clouds as light as a feather,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clouds heavy with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clouds varying in speeds,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grey clouds and grey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grey clouds mixed with the most beautiful blues,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clouds ever changing shape,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I wish I could be a chameleon when I so choose.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