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Greed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Greed, resources, and the failure to listen,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failure to understand, because war is ambivalent,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has such contempt of man,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such is war, because in how many brutal ways,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does it throw humanity to the floor,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people scream and scream and beg for peace,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are slaughtered mercilessly, and endlessly,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its sickness, humanity stupidly does not learn,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does not learn from the slaughter that has gone before,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slaughter that has devoured all with bullets and bombs,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ripping limbs from bodies,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leaving countries in ruins,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buildings once beautiful now an eyesore,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 many wars are needless and pointless,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would rather be leaderless,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leaderless than dragged to my grave,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barely any reason at all, but, for a good cause,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would still, put my life on the line,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possibly lay in a foreign field forevermore.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such is war,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it messes you up and installs horrors in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horrors in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you wish that you had never seen before,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war it leaves you surrounded by corpses,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less friends to talk to than before,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people are killed in such sadistic ways,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die and you rot away,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when you look at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war is rarely worth fighting for at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never truly will be, I am sure.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