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Greatness</w:t>
      </w:r>
    </w:p>
    <w:p/>
    <w:p>
      <w:r>
        <w:rPr>
          <w:rFonts w:ascii="Arial" w:hAnsi="Arial" w:eastAsia="Arial"/>
          <w:b w:val="0"/>
          <w:sz w:val="22"/>
        </w:rPr>
        <w:t>Greatness,</w:t>
      </w:r>
    </w:p>
    <w:p>
      <w:r>
        <w:rPr>
          <w:rFonts w:ascii="Arial" w:hAnsi="Arial" w:eastAsia="Arial"/>
          <w:b w:val="0"/>
          <w:sz w:val="22"/>
        </w:rPr>
        <w:t>goodness,</w:t>
      </w:r>
    </w:p>
    <w:p>
      <w:r>
        <w:rPr>
          <w:rFonts w:ascii="Arial" w:hAnsi="Arial" w:eastAsia="Arial"/>
          <w:b w:val="0"/>
          <w:sz w:val="22"/>
        </w:rPr>
        <w:t>light and dark,</w:t>
      </w:r>
    </w:p>
    <w:p>
      <w:r>
        <w:rPr>
          <w:rFonts w:ascii="Arial" w:hAnsi="Arial" w:eastAsia="Arial"/>
          <w:b w:val="0"/>
          <w:sz w:val="22"/>
        </w:rPr>
        <w:t>compassion,</w:t>
      </w:r>
    </w:p>
    <w:p>
      <w:r>
        <w:rPr>
          <w:rFonts w:ascii="Arial" w:hAnsi="Arial" w:eastAsia="Arial"/>
          <w:b w:val="0"/>
          <w:sz w:val="22"/>
        </w:rPr>
        <w:t>tenderness,</w:t>
      </w:r>
    </w:p>
    <w:p>
      <w:r>
        <w:rPr>
          <w:rFonts w:ascii="Arial" w:hAnsi="Arial" w:eastAsia="Arial"/>
          <w:b w:val="0"/>
          <w:sz w:val="22"/>
        </w:rPr>
        <w:t>and broken hearts,</w:t>
      </w:r>
    </w:p>
    <w:p>
      <w:r>
        <w:rPr>
          <w:rFonts w:ascii="Arial" w:hAnsi="Arial" w:eastAsia="Arial"/>
          <w:b w:val="0"/>
          <w:sz w:val="22"/>
        </w:rPr>
        <w:t>a brighter tomorrow?</w:t>
      </w:r>
    </w:p>
    <w:p>
      <w:r>
        <w:rPr>
          <w:rFonts w:ascii="Arial" w:hAnsi="Arial" w:eastAsia="Arial"/>
          <w:b w:val="0"/>
          <w:sz w:val="22"/>
        </w:rPr>
        <w:t>A brighter tomorrow at the dawn,</w:t>
      </w:r>
    </w:p>
    <w:p>
      <w:r>
        <w:rPr>
          <w:rFonts w:ascii="Arial" w:hAnsi="Arial" w:eastAsia="Arial"/>
          <w:b w:val="0"/>
          <w:sz w:val="22"/>
        </w:rPr>
        <w:t>to the sound of the lark,</w:t>
      </w:r>
    </w:p>
    <w:p>
      <w:r>
        <w:rPr>
          <w:rFonts w:ascii="Arial" w:hAnsi="Arial" w:eastAsia="Arial"/>
          <w:b w:val="0"/>
          <w:sz w:val="22"/>
        </w:rPr>
        <w:t>to the sound of all the birds that nourish the heart,</w:t>
      </w:r>
    </w:p>
    <w:p>
      <w:r>
        <w:rPr>
          <w:rFonts w:ascii="Arial" w:hAnsi="Arial" w:eastAsia="Arial"/>
          <w:b w:val="0"/>
          <w:sz w:val="22"/>
        </w:rPr>
        <w:t>in the sunlight by the river,</w:t>
      </w:r>
    </w:p>
    <w:p>
      <w:r>
        <w:rPr>
          <w:rFonts w:ascii="Arial" w:hAnsi="Arial" w:eastAsia="Arial"/>
          <w:b w:val="0"/>
          <w:sz w:val="22"/>
        </w:rPr>
        <w:t>reflecting on why you left my world and tore it apart,</w:t>
      </w:r>
    </w:p>
    <w:p>
      <w:r>
        <w:rPr>
          <w:rFonts w:ascii="Arial" w:hAnsi="Arial" w:eastAsia="Arial"/>
          <w:b w:val="0"/>
          <w:sz w:val="22"/>
        </w:rPr>
        <w:t>why,</w:t>
      </w:r>
    </w:p>
    <w:p>
      <w:r>
        <w:rPr>
          <w:rFonts w:ascii="Arial" w:hAnsi="Arial" w:eastAsia="Arial"/>
          <w:b w:val="0"/>
          <w:sz w:val="22"/>
        </w:rPr>
        <w:t>why, I wish I knew,</w:t>
      </w:r>
    </w:p>
    <w:p>
      <w:r>
        <w:rPr>
          <w:rFonts w:ascii="Arial" w:hAnsi="Arial" w:eastAsia="Arial"/>
          <w:b w:val="0"/>
          <w:sz w:val="22"/>
        </w:rPr>
        <w:t>but you, you shattered my heart,</w:t>
      </w:r>
    </w:p>
    <w:p>
      <w:r>
        <w:rPr>
          <w:rFonts w:ascii="Arial" w:hAnsi="Arial" w:eastAsia="Arial"/>
          <w:b w:val="0"/>
          <w:sz w:val="22"/>
        </w:rPr>
        <w:t>and all I am left with is,</w:t>
      </w:r>
    </w:p>
    <w:p>
      <w:r>
        <w:rPr>
          <w:rFonts w:ascii="Arial" w:hAnsi="Arial" w:eastAsia="Arial"/>
          <w:b w:val="0"/>
          <w:sz w:val="22"/>
        </w:rPr>
        <w:t>your parting remarks,</w:t>
      </w:r>
    </w:p>
    <w:p>
      <w:r>
        <w:rPr>
          <w:rFonts w:ascii="Arial" w:hAnsi="Arial" w:eastAsia="Arial"/>
          <w:b w:val="0"/>
          <w:sz w:val="22"/>
        </w:rPr>
        <w:t>your parting remarks,</w:t>
      </w:r>
    </w:p>
    <w:p>
      <w:r>
        <w:rPr>
          <w:rFonts w:ascii="Arial" w:hAnsi="Arial" w:eastAsia="Arial"/>
          <w:b w:val="0"/>
          <w:sz w:val="22"/>
        </w:rPr>
        <w:t>that flew from your tongue so bitterly,</w:t>
      </w:r>
    </w:p>
    <w:p>
      <w:r>
        <w:rPr>
          <w:rFonts w:ascii="Arial" w:hAnsi="Arial" w:eastAsia="Arial"/>
          <w:b w:val="0"/>
          <w:sz w:val="22"/>
        </w:rPr>
        <w:t>remarks that were filled with vicious barbs,</w:t>
      </w:r>
    </w:p>
    <w:p>
      <w:r>
        <w:rPr>
          <w:rFonts w:ascii="Arial" w:hAnsi="Arial" w:eastAsia="Arial"/>
          <w:b w:val="0"/>
          <w:sz w:val="22"/>
        </w:rPr>
        <w:t>and here I am once more alone,</w:t>
      </w:r>
    </w:p>
    <w:p>
      <w:r>
        <w:rPr>
          <w:rFonts w:ascii="Arial" w:hAnsi="Arial" w:eastAsia="Arial"/>
          <w:b w:val="0"/>
          <w:sz w:val="22"/>
        </w:rPr>
        <w:t>once more sat by the river,</w:t>
      </w:r>
    </w:p>
    <w:p>
      <w:r>
        <w:rPr>
          <w:rFonts w:ascii="Arial" w:hAnsi="Arial" w:eastAsia="Arial"/>
          <w:b w:val="0"/>
          <w:sz w:val="22"/>
        </w:rPr>
        <w:t>sat here once more with no love,</w:t>
      </w:r>
    </w:p>
    <w:p>
      <w:r>
        <w:rPr>
          <w:rFonts w:ascii="Arial" w:hAnsi="Arial" w:eastAsia="Arial"/>
          <w:b w:val="0"/>
          <w:sz w:val="22"/>
        </w:rPr>
        <w:t>sat here reflecting,</w:t>
      </w:r>
    </w:p>
    <w:p>
      <w:r>
        <w:rPr>
          <w:rFonts w:ascii="Arial" w:hAnsi="Arial" w:eastAsia="Arial"/>
          <w:b w:val="0"/>
          <w:sz w:val="22"/>
        </w:rPr>
        <w:t>and with only sadness in my eyes,</w:t>
      </w:r>
    </w:p>
    <w:p>
      <w:r>
        <w:rPr>
          <w:rFonts w:ascii="Arial" w:hAnsi="Arial" w:eastAsia="Arial"/>
          <w:b w:val="0"/>
          <w:sz w:val="22"/>
        </w:rPr>
        <w:t>yes, only sadness in my eyes,</w:t>
      </w:r>
    </w:p>
    <w:p>
      <w:r>
        <w:rPr>
          <w:rFonts w:ascii="Arial" w:hAnsi="Arial" w:eastAsia="Arial"/>
          <w:b w:val="0"/>
          <w:sz w:val="22"/>
        </w:rPr>
        <w:t>that rises like a flood in my heart.</w:t>
      </w:r>
    </w:p>
    <w:p>
      <w:r>
        <w:rPr>
          <w:rFonts w:ascii="Arial" w:hAnsi="Arial" w:eastAsia="Arial"/>
          <w:b w:val="0"/>
          <w:sz w:val="22"/>
        </w:rPr>
        <w:t>Greatness,</w:t>
      </w:r>
    </w:p>
    <w:p>
      <w:r>
        <w:rPr>
          <w:rFonts w:ascii="Arial" w:hAnsi="Arial" w:eastAsia="Arial"/>
          <w:b w:val="0"/>
          <w:sz w:val="22"/>
        </w:rPr>
        <w:t>goodness,</w:t>
      </w:r>
    </w:p>
    <w:p>
      <w:r>
        <w:rPr>
          <w:rFonts w:ascii="Arial" w:hAnsi="Arial" w:eastAsia="Arial"/>
          <w:b w:val="0"/>
          <w:sz w:val="22"/>
        </w:rPr>
        <w:t>light and dark,</w:t>
      </w:r>
    </w:p>
    <w:p>
      <w:r>
        <w:rPr>
          <w:rFonts w:ascii="Arial" w:hAnsi="Arial" w:eastAsia="Arial"/>
          <w:b w:val="0"/>
          <w:sz w:val="22"/>
        </w:rPr>
        <w:t>happiness and sadness,</w:t>
      </w:r>
    </w:p>
    <w:p>
      <w:r>
        <w:rPr>
          <w:rFonts w:ascii="Arial" w:hAnsi="Arial" w:eastAsia="Arial"/>
          <w:b w:val="0"/>
          <w:sz w:val="22"/>
        </w:rPr>
        <w:t>and mixed memories,</w:t>
      </w:r>
    </w:p>
    <w:p>
      <w:r>
        <w:rPr>
          <w:rFonts w:ascii="Arial" w:hAnsi="Arial" w:eastAsia="Arial"/>
          <w:b w:val="0"/>
          <w:sz w:val="22"/>
        </w:rPr>
        <w:t>that disturb my soul,</w:t>
      </w:r>
    </w:p>
    <w:p>
      <w:r>
        <w:rPr>
          <w:rFonts w:ascii="Arial" w:hAnsi="Arial" w:eastAsia="Arial"/>
          <w:b w:val="0"/>
          <w:sz w:val="22"/>
        </w:rPr>
        <w:t>as the river flows so gently past,</w:t>
      </w:r>
    </w:p>
    <w:p>
      <w:r>
        <w:rPr>
          <w:rFonts w:ascii="Arial" w:hAnsi="Arial" w:eastAsia="Arial"/>
          <w:b w:val="0"/>
          <w:sz w:val="22"/>
        </w:rPr>
        <w:t>oh, how I wish my heart were so calm,</w:t>
      </w:r>
    </w:p>
    <w:p>
      <w:r>
        <w:rPr>
          <w:rFonts w:ascii="Arial" w:hAnsi="Arial" w:eastAsia="Arial"/>
          <w:b w:val="0"/>
          <w:sz w:val="22"/>
        </w:rPr>
        <w:t>and how I wish I,</w:t>
      </w:r>
    </w:p>
    <w:p>
      <w:r>
        <w:rPr>
          <w:rFonts w:ascii="Arial" w:hAnsi="Arial" w:eastAsia="Arial"/>
          <w:b w:val="0"/>
          <w:sz w:val="22"/>
        </w:rPr>
        <w:t>did not feel such pain,</w:t>
      </w:r>
    </w:p>
    <w:p>
      <w:r>
        <w:rPr>
          <w:rFonts w:ascii="Arial" w:hAnsi="Arial" w:eastAsia="Arial"/>
          <w:b w:val="0"/>
          <w:sz w:val="22"/>
        </w:rPr>
        <w:t>and how I wish I,</w:t>
      </w:r>
    </w:p>
    <w:p>
      <w:r>
        <w:rPr>
          <w:rFonts w:ascii="Arial" w:hAnsi="Arial" w:eastAsia="Arial"/>
          <w:b w:val="0"/>
          <w:sz w:val="22"/>
        </w:rPr>
        <w:t>had not fallen for your charms,</w:t>
      </w:r>
    </w:p>
    <w:p>
      <w:r>
        <w:rPr>
          <w:rFonts w:ascii="Arial" w:hAnsi="Arial" w:eastAsia="Arial"/>
          <w:b w:val="0"/>
          <w:sz w:val="22"/>
        </w:rPr>
        <w:t>but I did,</w:t>
      </w:r>
    </w:p>
    <w:p>
      <w:r>
        <w:rPr>
          <w:rFonts w:ascii="Arial" w:hAnsi="Arial" w:eastAsia="Arial"/>
          <w:b w:val="0"/>
          <w:sz w:val="22"/>
        </w:rPr>
        <w:t>and all I have is heartache,</w:t>
      </w:r>
    </w:p>
    <w:p>
      <w:r>
        <w:rPr>
          <w:rFonts w:ascii="Arial" w:hAnsi="Arial" w:eastAsia="Arial"/>
          <w:b w:val="0"/>
          <w:sz w:val="22"/>
        </w:rPr>
        <w:t>and the thoughts of you,</w:t>
      </w:r>
    </w:p>
    <w:p>
      <w:r>
        <w:rPr>
          <w:rFonts w:ascii="Arial" w:hAnsi="Arial" w:eastAsia="Arial"/>
          <w:b w:val="0"/>
          <w:sz w:val="22"/>
        </w:rPr>
        <w:t>walking out the door,</w:t>
      </w:r>
    </w:p>
    <w:p>
      <w:r>
        <w:rPr>
          <w:rFonts w:ascii="Arial" w:hAnsi="Arial" w:eastAsia="Arial"/>
          <w:b w:val="0"/>
          <w:sz w:val="22"/>
        </w:rPr>
        <w:t>forevermore,</w:t>
      </w:r>
    </w:p>
    <w:p>
      <w:r>
        <w:rPr>
          <w:rFonts w:ascii="Arial" w:hAnsi="Arial" w:eastAsia="Arial"/>
          <w:b w:val="0"/>
          <w:sz w:val="22"/>
        </w:rPr>
        <w:t>never again, never again to be of my world a part.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