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Greatly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Self-pitying.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Greatly underappreciated,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greatly overwhelmed,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greatly needing,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greatly wanting to be absolved,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absolved for your part in the number of broken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have left in a trail behind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countless bodies of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have torn verbally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 you want pity now that you are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to be understood,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 to be listened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should take a good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love it did no one any good because it was vicious,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brutal and cruel,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savaged so many people with your selfishness,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did not care truly for their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did not truly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try to reach out for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annoyed everyone,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one there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one there to listen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downward spiral of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downward spiral of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only get out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begin to treat people fairly,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begin to be compassionate, and you begin to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