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Great sheets of rain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Great sheets of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sound of raindrops,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hushed quiet of the evening,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raindrops falling,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falling rapidly out of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sit and write a letter to a friend,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thousands of miles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great sheets of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 the other side of the world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great sheets of rain as you write,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you wonder what a friend is up 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your friend is up to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friend who is not beholden,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the weather most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stare out the window,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wish, you wish it was the same,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all you get is great sheets of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great sheets of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thinking of the sun tens of thousands of miles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hushed quiet of the evening,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raindrops falling,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raindrops falling rapidly out of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write a letter to a friend,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 at the rain with a sigh.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