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Great pillars of wisdom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Great pillars of wisdom,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are no use if no one listens,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so, too great works of the mind,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great advices given,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they are truly not much use at all if no one listens,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great intellect wasted it is a terrible shame,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what,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what is the use if you talk until you are blue in the face,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what is the use if you have made great effort to explain,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what is the use,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if you have made great effort to explain,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 solutions to problems,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people continue,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people continue to make,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precisely the same mistakes,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over and over again it is true.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