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Gravity and gravitas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Gravity and gravitas,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this is the world today,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dark and fast,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death all around us,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is unity and happiness worldwide,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too much to ask?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