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Grateful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Grateful for the day that swept upon me in its wintry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for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to see the snowflakes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for the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snowflakes that bring a smile to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coldness,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icy wind that blows,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for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trudge through the snow upon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past the branches of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weight of the snow hanging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to be out on the town headed for the nearest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to be soon warmed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discussing the world with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grateful to be laughing with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only rarely visit,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much when the winter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well you look my friend in the winter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winter sun and with a few drinks inside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nothing that we will not discuss,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wisdom is as the day is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stories to tell,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beautifully you tell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beautifully you express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envision all the places that you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characters that you have met,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have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joy it is to have you here again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will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stumble around until the evenings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evenings end after drinking our fill,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celebrating your journeys and our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you are here to bring such cheer,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you stay for a week or two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not the same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drink to wisdom and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laugh till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laugh our cares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