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majestic,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wonders out of all proportions to expectation,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beauteous delights in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complexity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beguile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 it with such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stir the heart into such joys,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beyond all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day and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green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hills and the mountain 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sea and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calming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afloat upon them as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large and small rise in their timidity,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their grandiosity,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float upon a boat,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sunny skies and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clouds come and go slowly and rapidly of all shades,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head for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seagulls fly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upon the waves it delights you in its sway.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Nature at its most magnificent.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sparkling, and effervescent and ebullient,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that nourishes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encourages growth,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glorious majesties of such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grandeur,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fragility and the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out of all proportions to expectation,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eyes revel in as time it slips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slips away most pleasurably,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nights and the days fly by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 rises and sets in all its aspects,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it shrinks into such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heavens in the black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before our eyes we are blessed,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starry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starry delights in the night that you can never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in your mind, and your heart will always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nature, a wonder wherever it is you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it is you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brilliant, bountiful, beguiling, bright and buoyant,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nature in all its shapes and 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simplicities and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universe created in the form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lucky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lucky we are to be alive and to be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most beautiful Earth, the most beautiful blue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by chance have been born,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we live in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amazed by every spectacle of nature that fills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minds with joy, upon the beautiful blue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live, love, work and create and play.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