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Graceful</w:t>
      </w:r>
    </w:p>
    <w:p/>
    <w:p>
      <w:r>
        <w:rPr>
          <w:rFonts w:ascii="Arial" w:hAnsi="Arial" w:eastAsia="Arial"/>
          <w:b w:val="0"/>
          <w:sz w:val="22"/>
        </w:rPr>
        <w:t>Graceful like a bullet,</w:t>
      </w:r>
    </w:p>
    <w:p>
      <w:r>
        <w:rPr>
          <w:rFonts w:ascii="Arial" w:hAnsi="Arial" w:eastAsia="Arial"/>
          <w:b w:val="0"/>
          <w:sz w:val="22"/>
        </w:rPr>
        <w:t>like a bullet,</w:t>
      </w:r>
    </w:p>
    <w:p>
      <w:r>
        <w:rPr>
          <w:rFonts w:ascii="Arial" w:hAnsi="Arial" w:eastAsia="Arial"/>
          <w:b w:val="0"/>
          <w:sz w:val="22"/>
        </w:rPr>
        <w:t>beautiful in its own deadly way,</w:t>
      </w:r>
    </w:p>
    <w:p>
      <w:r>
        <w:rPr>
          <w:rFonts w:ascii="Arial" w:hAnsi="Arial" w:eastAsia="Arial"/>
          <w:b w:val="0"/>
          <w:sz w:val="22"/>
        </w:rPr>
        <w:t>yes, you are deadly,</w:t>
      </w:r>
    </w:p>
    <w:p>
      <w:r>
        <w:rPr>
          <w:rFonts w:ascii="Arial" w:hAnsi="Arial" w:eastAsia="Arial"/>
          <w:b w:val="0"/>
          <w:sz w:val="22"/>
        </w:rPr>
        <w:t>deadly,</w:t>
      </w:r>
    </w:p>
    <w:p>
      <w:r>
        <w:rPr>
          <w:rFonts w:ascii="Arial" w:hAnsi="Arial" w:eastAsia="Arial"/>
          <w:b w:val="0"/>
          <w:sz w:val="22"/>
        </w:rPr>
        <w:t>with no second chances,</w:t>
      </w:r>
    </w:p>
    <w:p>
      <w:r>
        <w:rPr>
          <w:rFonts w:ascii="Arial" w:hAnsi="Arial" w:eastAsia="Arial"/>
          <w:b w:val="0"/>
          <w:sz w:val="22"/>
        </w:rPr>
        <w:t>because you sure know how to flutter those eyelids,</w:t>
      </w:r>
    </w:p>
    <w:p>
      <w:r>
        <w:rPr>
          <w:rFonts w:ascii="Arial" w:hAnsi="Arial" w:eastAsia="Arial"/>
          <w:b w:val="0"/>
          <w:sz w:val="22"/>
        </w:rPr>
        <w:t>and get your way,</w:t>
      </w:r>
    </w:p>
    <w:p>
      <w:r>
        <w:rPr>
          <w:rFonts w:ascii="Arial" w:hAnsi="Arial" w:eastAsia="Arial"/>
          <w:b w:val="0"/>
          <w:sz w:val="22"/>
        </w:rPr>
        <w:t>and oh, how you dance in that sensual way,</w:t>
      </w:r>
    </w:p>
    <w:p>
      <w:r>
        <w:rPr>
          <w:rFonts w:ascii="Arial" w:hAnsi="Arial" w:eastAsia="Arial"/>
          <w:b w:val="0"/>
          <w:sz w:val="22"/>
        </w:rPr>
        <w:t>swaying your hips,</w:t>
      </w:r>
    </w:p>
    <w:p>
      <w:r>
        <w:rPr>
          <w:rFonts w:ascii="Arial" w:hAnsi="Arial" w:eastAsia="Arial"/>
          <w:b w:val="0"/>
          <w:sz w:val="22"/>
        </w:rPr>
        <w:t>with lipstick upon your lips,</w:t>
      </w:r>
    </w:p>
    <w:p>
      <w:r>
        <w:rPr>
          <w:rFonts w:ascii="Arial" w:hAnsi="Arial" w:eastAsia="Arial"/>
          <w:b w:val="0"/>
          <w:sz w:val="22"/>
        </w:rPr>
        <w:t>and kisses ready to make their mark,</w:t>
      </w:r>
    </w:p>
    <w:p>
      <w:r>
        <w:rPr>
          <w:rFonts w:ascii="Arial" w:hAnsi="Arial" w:eastAsia="Arial"/>
          <w:b w:val="0"/>
          <w:sz w:val="22"/>
        </w:rPr>
        <w:t>and capture your heart,</w:t>
      </w:r>
    </w:p>
    <w:p>
      <w:r>
        <w:rPr>
          <w:rFonts w:ascii="Arial" w:hAnsi="Arial" w:eastAsia="Arial"/>
          <w:b w:val="0"/>
          <w:sz w:val="22"/>
        </w:rPr>
        <w:t>like an evil eros,</w:t>
      </w:r>
    </w:p>
    <w:p>
      <w:r>
        <w:rPr>
          <w:rFonts w:ascii="Arial" w:hAnsi="Arial" w:eastAsia="Arial"/>
          <w:b w:val="0"/>
          <w:sz w:val="22"/>
        </w:rPr>
        <w:t>yeah,</w:t>
      </w:r>
    </w:p>
    <w:p>
      <w:r>
        <w:rPr>
          <w:rFonts w:ascii="Arial" w:hAnsi="Arial" w:eastAsia="Arial"/>
          <w:b w:val="0"/>
          <w:sz w:val="22"/>
        </w:rPr>
        <w:t>you always make sure you get your way,</w:t>
      </w:r>
    </w:p>
    <w:p>
      <w:r>
        <w:rPr>
          <w:rFonts w:ascii="Arial" w:hAnsi="Arial" w:eastAsia="Arial"/>
          <w:b w:val="0"/>
          <w:sz w:val="22"/>
        </w:rPr>
        <w:t>and I,</w:t>
      </w:r>
    </w:p>
    <w:p>
      <w:r>
        <w:rPr>
          <w:rFonts w:ascii="Arial" w:hAnsi="Arial" w:eastAsia="Arial"/>
          <w:b w:val="0"/>
          <w:sz w:val="22"/>
        </w:rPr>
        <w:t>I for one am not going to play,</w:t>
      </w:r>
    </w:p>
    <w:p>
      <w:r>
        <w:rPr>
          <w:rFonts w:ascii="Arial" w:hAnsi="Arial" w:eastAsia="Arial"/>
          <w:b w:val="0"/>
          <w:sz w:val="22"/>
        </w:rPr>
        <w:t>I am not going to play one little bit,</w:t>
      </w:r>
    </w:p>
    <w:p>
      <w:r>
        <w:rPr>
          <w:rFonts w:ascii="Arial" w:hAnsi="Arial" w:eastAsia="Arial"/>
          <w:b w:val="0"/>
          <w:sz w:val="22"/>
        </w:rPr>
        <w:t>or let your arrows pierce my heart,</w:t>
      </w:r>
    </w:p>
    <w:p>
      <w:r>
        <w:rPr>
          <w:rFonts w:ascii="Arial" w:hAnsi="Arial" w:eastAsia="Arial"/>
          <w:b w:val="0"/>
          <w:sz w:val="22"/>
        </w:rPr>
        <w:t>for I am sick of broken hearts,</w:t>
      </w:r>
    </w:p>
    <w:p>
      <w:r>
        <w:rPr>
          <w:rFonts w:ascii="Arial" w:hAnsi="Arial" w:eastAsia="Arial"/>
          <w:b w:val="0"/>
          <w:sz w:val="22"/>
        </w:rPr>
        <w:t>and distress,</w:t>
      </w:r>
    </w:p>
    <w:p>
      <w:r>
        <w:rPr>
          <w:rFonts w:ascii="Arial" w:hAnsi="Arial" w:eastAsia="Arial"/>
          <w:b w:val="0"/>
          <w:sz w:val="22"/>
        </w:rPr>
        <w:t>and I fear that distress you may send my way,</w:t>
      </w:r>
    </w:p>
    <w:p>
      <w:r>
        <w:rPr>
          <w:rFonts w:ascii="Arial" w:hAnsi="Arial" w:eastAsia="Arial"/>
          <w:b w:val="0"/>
          <w:sz w:val="22"/>
        </w:rPr>
        <w:t>and no,</w:t>
      </w:r>
    </w:p>
    <w:p>
      <w:r>
        <w:rPr>
          <w:rFonts w:ascii="Arial" w:hAnsi="Arial" w:eastAsia="Arial"/>
          <w:b w:val="0"/>
          <w:sz w:val="22"/>
        </w:rPr>
        <w:t>do not look at me that way,</w:t>
      </w:r>
    </w:p>
    <w:p>
      <w:r>
        <w:rPr>
          <w:rFonts w:ascii="Arial" w:hAnsi="Arial" w:eastAsia="Arial"/>
          <w:b w:val="0"/>
          <w:sz w:val="22"/>
        </w:rPr>
        <w:t>do not look at me that way,</w:t>
      </w:r>
    </w:p>
    <w:p>
      <w:r>
        <w:rPr>
          <w:rFonts w:ascii="Arial" w:hAnsi="Arial" w:eastAsia="Arial"/>
          <w:b w:val="0"/>
          <w:sz w:val="22"/>
        </w:rPr>
        <w:t>and with those eyes,</w:t>
      </w:r>
    </w:p>
    <w:p>
      <w:r>
        <w:rPr>
          <w:rFonts w:ascii="Arial" w:hAnsi="Arial" w:eastAsia="Arial"/>
          <w:b w:val="0"/>
          <w:sz w:val="22"/>
        </w:rPr>
        <w:t>and that smile,</w:t>
      </w:r>
    </w:p>
    <w:p>
      <w:r>
        <w:rPr>
          <w:rFonts w:ascii="Arial" w:hAnsi="Arial" w:eastAsia="Arial"/>
          <w:b w:val="0"/>
          <w:sz w:val="22"/>
        </w:rPr>
        <w:t>no, do not tempt me,</w:t>
      </w:r>
    </w:p>
    <w:p>
      <w:r>
        <w:rPr>
          <w:rFonts w:ascii="Arial" w:hAnsi="Arial" w:eastAsia="Arial"/>
          <w:b w:val="0"/>
          <w:sz w:val="22"/>
        </w:rPr>
        <w:t>do not lead me into temptation I pray,</w:t>
      </w:r>
    </w:p>
    <w:p>
      <w:r>
        <w:rPr>
          <w:rFonts w:ascii="Arial" w:hAnsi="Arial" w:eastAsia="Arial"/>
          <w:b w:val="0"/>
          <w:sz w:val="22"/>
        </w:rPr>
        <w:t>I pray,</w:t>
      </w:r>
    </w:p>
    <w:p>
      <w:r>
        <w:rPr>
          <w:rFonts w:ascii="Arial" w:hAnsi="Arial" w:eastAsia="Arial"/>
          <w:b w:val="0"/>
          <w:sz w:val="22"/>
        </w:rPr>
        <w:t>oh, I bet God would even be tempted today,</w:t>
      </w:r>
    </w:p>
    <w:p>
      <w:r>
        <w:rPr>
          <w:rFonts w:ascii="Arial" w:hAnsi="Arial" w:eastAsia="Arial"/>
          <w:b w:val="0"/>
          <w:sz w:val="22"/>
        </w:rPr>
        <w:t>just look away, just look away,</w:t>
      </w:r>
    </w:p>
    <w:p>
      <w:r>
        <w:rPr>
          <w:rFonts w:ascii="Arial" w:hAnsi="Arial" w:eastAsia="Arial"/>
          <w:b w:val="0"/>
          <w:sz w:val="22"/>
        </w:rPr>
        <w:t>yes, graceful like a bullet, like a bullet,</w:t>
      </w:r>
    </w:p>
    <w:p>
      <w:r>
        <w:rPr>
          <w:rFonts w:ascii="Arial" w:hAnsi="Arial" w:eastAsia="Arial"/>
          <w:b w:val="0"/>
          <w:sz w:val="22"/>
        </w:rPr>
        <w:t>beautiful in its own deadly way,</w:t>
      </w:r>
    </w:p>
    <w:p>
      <w:r>
        <w:rPr>
          <w:rFonts w:ascii="Arial" w:hAnsi="Arial" w:eastAsia="Arial"/>
          <w:b w:val="0"/>
          <w:sz w:val="22"/>
        </w:rPr>
        <w:t>yes, you are deadly, deadly to me but I,</w:t>
      </w:r>
    </w:p>
    <w:p>
      <w:r>
        <w:rPr>
          <w:rFonts w:ascii="Arial" w:hAnsi="Arial" w:eastAsia="Arial"/>
          <w:b w:val="0"/>
          <w:sz w:val="22"/>
        </w:rPr>
        <w:t>I cannot stay,</w:t>
      </w:r>
    </w:p>
    <w:p>
      <w:r>
        <w:rPr>
          <w:rFonts w:ascii="Arial" w:hAnsi="Arial" w:eastAsia="Arial"/>
          <w:b w:val="0"/>
          <w:sz w:val="22"/>
        </w:rPr>
        <w:t>no, no, do not lead me,</w:t>
      </w:r>
    </w:p>
    <w:p>
      <w:r>
        <w:rPr>
          <w:rFonts w:ascii="Arial" w:hAnsi="Arial" w:eastAsia="Arial"/>
          <w:b w:val="0"/>
          <w:sz w:val="22"/>
        </w:rPr>
        <w:t>do not lead me into temptation,</w:t>
      </w:r>
    </w:p>
    <w:p>
      <w:r>
        <w:rPr>
          <w:rFonts w:ascii="Arial" w:hAnsi="Arial" w:eastAsia="Arial"/>
          <w:b w:val="0"/>
          <w:sz w:val="22"/>
        </w:rPr>
        <w:t>but do I mean it?</w:t>
      </w:r>
    </w:p>
    <w:p>
      <w:r>
        <w:rPr>
          <w:rFonts w:ascii="Arial" w:hAnsi="Arial" w:eastAsia="Arial"/>
          <w:b w:val="0"/>
          <w:sz w:val="22"/>
        </w:rPr>
        <w:t>I cannot say, I cannot say.</w:t>
      </w:r>
    </w:p>
    <w:p>
      <w:r>
        <w:rPr>
          <w:rFonts w:ascii="Arial" w:hAnsi="Arial" w:eastAsia="Arial"/>
          <w:b w:val="0"/>
          <w:sz w:val="22"/>
        </w:rPr>
        <w:t>Yes, graceful like a bullet, like a bullet,</w:t>
      </w:r>
    </w:p>
    <w:p>
      <w:r>
        <w:rPr>
          <w:rFonts w:ascii="Arial" w:hAnsi="Arial" w:eastAsia="Arial"/>
          <w:b w:val="0"/>
          <w:sz w:val="22"/>
        </w:rPr>
        <w:t>beautiful in its own deadly way,</w:t>
      </w:r>
    </w:p>
    <w:p>
      <w:r>
        <w:rPr>
          <w:rFonts w:ascii="Arial" w:hAnsi="Arial" w:eastAsia="Arial"/>
          <w:b w:val="0"/>
          <w:sz w:val="22"/>
        </w:rPr>
        <w:t>yes, you are deadly, deadly,</w:t>
      </w:r>
    </w:p>
    <w:p>
      <w:r>
        <w:rPr>
          <w:rFonts w:ascii="Arial" w:hAnsi="Arial" w:eastAsia="Arial"/>
          <w:b w:val="0"/>
          <w:sz w:val="22"/>
        </w:rPr>
        <w:t>and I should run,</w:t>
      </w:r>
    </w:p>
    <w:p>
      <w:r>
        <w:rPr>
          <w:rFonts w:ascii="Arial" w:hAnsi="Arial" w:eastAsia="Arial"/>
          <w:b w:val="0"/>
          <w:sz w:val="22"/>
        </w:rPr>
        <w:t>and I should be far away, far away,</w:t>
      </w:r>
    </w:p>
    <w:p>
      <w:r>
        <w:rPr>
          <w:rFonts w:ascii="Arial" w:hAnsi="Arial" w:eastAsia="Arial"/>
          <w:b w:val="0"/>
          <w:sz w:val="22"/>
        </w:rPr>
        <w:t>but I am like a rabbit in the headlights,</w:t>
      </w:r>
    </w:p>
    <w:p>
      <w:r>
        <w:rPr>
          <w:rFonts w:ascii="Arial" w:hAnsi="Arial" w:eastAsia="Arial"/>
          <w:b w:val="0"/>
          <w:sz w:val="22"/>
        </w:rPr>
        <w:t>wanting to look,</w:t>
      </w:r>
    </w:p>
    <w:p>
      <w:r>
        <w:rPr>
          <w:rFonts w:ascii="Arial" w:hAnsi="Arial" w:eastAsia="Arial"/>
          <w:b w:val="0"/>
          <w:sz w:val="22"/>
        </w:rPr>
        <w:t>but not wanting to be snared in your sensual ways.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