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Gospel</w:t>
      </w:r>
    </w:p>
    <w:p/>
    <w:p>
      <w:r>
        <w:rPr>
          <w:rFonts w:ascii="Arial" w:hAnsi="Arial" w:eastAsia="Arial"/>
          <w:b w:val="0"/>
          <w:sz w:val="22"/>
        </w:rPr>
        <w:t>Gospel,</w:t>
      </w:r>
    </w:p>
    <w:p>
      <w:r>
        <w:rPr>
          <w:rFonts w:ascii="Arial" w:hAnsi="Arial" w:eastAsia="Arial"/>
          <w:b w:val="0"/>
          <w:sz w:val="22"/>
        </w:rPr>
        <w:t>she said,</w:t>
      </w:r>
    </w:p>
    <w:p>
      <w:r>
        <w:rPr>
          <w:rFonts w:ascii="Arial" w:hAnsi="Arial" w:eastAsia="Arial"/>
          <w:b w:val="0"/>
          <w:sz w:val="22"/>
        </w:rPr>
        <w:t>whilst smiling,</w:t>
      </w:r>
    </w:p>
    <w:p>
      <w:r>
        <w:rPr>
          <w:rFonts w:ascii="Arial" w:hAnsi="Arial" w:eastAsia="Arial"/>
          <w:b w:val="0"/>
          <w:sz w:val="22"/>
        </w:rPr>
        <w:t>and talking of the word of God,</w:t>
      </w:r>
    </w:p>
    <w:p>
      <w:r>
        <w:rPr>
          <w:rFonts w:ascii="Arial" w:hAnsi="Arial" w:eastAsia="Arial"/>
          <w:b w:val="0"/>
          <w:sz w:val="22"/>
        </w:rPr>
        <w:t>yes, every word,</w:t>
      </w:r>
    </w:p>
    <w:p>
      <w:r>
        <w:rPr>
          <w:rFonts w:ascii="Arial" w:hAnsi="Arial" w:eastAsia="Arial"/>
          <w:b w:val="0"/>
          <w:sz w:val="22"/>
        </w:rPr>
        <w:t>every little thing,</w:t>
      </w:r>
    </w:p>
    <w:p>
      <w:r>
        <w:rPr>
          <w:rFonts w:ascii="Arial" w:hAnsi="Arial" w:eastAsia="Arial"/>
          <w:b w:val="0"/>
          <w:sz w:val="22"/>
        </w:rPr>
        <w:t>yes, it is a wonderful thing,</w:t>
      </w:r>
    </w:p>
    <w:p>
      <w:r>
        <w:rPr>
          <w:rFonts w:ascii="Arial" w:hAnsi="Arial" w:eastAsia="Arial"/>
          <w:b w:val="0"/>
          <w:sz w:val="22"/>
        </w:rPr>
        <w:t>it is truly a wonderful thing,</w:t>
      </w:r>
    </w:p>
    <w:p>
      <w:r>
        <w:rPr>
          <w:rFonts w:ascii="Arial" w:hAnsi="Arial" w:eastAsia="Arial"/>
          <w:b w:val="0"/>
          <w:sz w:val="22"/>
        </w:rPr>
        <w:t>and down the Church every day I sing,</w:t>
      </w:r>
    </w:p>
    <w:p>
      <w:r>
        <w:rPr>
          <w:rFonts w:ascii="Arial" w:hAnsi="Arial" w:eastAsia="Arial"/>
          <w:b w:val="0"/>
          <w:sz w:val="22"/>
        </w:rPr>
        <w:t>I sing to God,</w:t>
      </w:r>
    </w:p>
    <w:p>
      <w:r>
        <w:rPr>
          <w:rFonts w:ascii="Arial" w:hAnsi="Arial" w:eastAsia="Arial"/>
          <w:b w:val="0"/>
          <w:sz w:val="22"/>
        </w:rPr>
        <w:t>because he knows me through and through,</w:t>
      </w:r>
    </w:p>
    <w:p>
      <w:r>
        <w:rPr>
          <w:rFonts w:ascii="Arial" w:hAnsi="Arial" w:eastAsia="Arial"/>
          <w:b w:val="0"/>
          <w:sz w:val="22"/>
        </w:rPr>
        <w:t>and he sees all of me,</w:t>
      </w:r>
    </w:p>
    <w:p>
      <w:r>
        <w:rPr>
          <w:rFonts w:ascii="Arial" w:hAnsi="Arial" w:eastAsia="Arial"/>
          <w:b w:val="0"/>
          <w:sz w:val="22"/>
        </w:rPr>
        <w:t>and he guides me through,</w:t>
      </w:r>
    </w:p>
    <w:p>
      <w:r>
        <w:rPr>
          <w:rFonts w:ascii="Arial" w:hAnsi="Arial" w:eastAsia="Arial"/>
          <w:b w:val="0"/>
          <w:sz w:val="22"/>
        </w:rPr>
        <w:t>through the good times and the bad,</w:t>
      </w:r>
    </w:p>
    <w:p>
      <w:r>
        <w:rPr>
          <w:rFonts w:ascii="Arial" w:hAnsi="Arial" w:eastAsia="Arial"/>
          <w:b w:val="0"/>
          <w:sz w:val="22"/>
        </w:rPr>
        <w:t>and the happy and the sad,</w:t>
      </w:r>
    </w:p>
    <w:p>
      <w:r>
        <w:rPr>
          <w:rFonts w:ascii="Arial" w:hAnsi="Arial" w:eastAsia="Arial"/>
          <w:b w:val="0"/>
          <w:sz w:val="22"/>
        </w:rPr>
        <w:t>yes, there is nothing that God cannot do,</w:t>
      </w:r>
    </w:p>
    <w:p>
      <w:r>
        <w:rPr>
          <w:rFonts w:ascii="Arial" w:hAnsi="Arial" w:eastAsia="Arial"/>
          <w:b w:val="0"/>
          <w:sz w:val="22"/>
        </w:rPr>
        <w:t>now can I interest you,</w:t>
      </w:r>
    </w:p>
    <w:p>
      <w:r>
        <w:rPr>
          <w:rFonts w:ascii="Arial" w:hAnsi="Arial" w:eastAsia="Arial"/>
          <w:b w:val="0"/>
          <w:sz w:val="22"/>
        </w:rPr>
        <w:t>can I interest you,</w:t>
      </w:r>
    </w:p>
    <w:p>
      <w:r>
        <w:rPr>
          <w:rFonts w:ascii="Arial" w:hAnsi="Arial" w:eastAsia="Arial"/>
          <w:b w:val="0"/>
          <w:sz w:val="22"/>
        </w:rPr>
        <w:t>if so please, have this Bible,</w:t>
      </w:r>
    </w:p>
    <w:p>
      <w:r>
        <w:rPr>
          <w:rFonts w:ascii="Arial" w:hAnsi="Arial" w:eastAsia="Arial"/>
          <w:b w:val="0"/>
          <w:sz w:val="22"/>
        </w:rPr>
        <w:t>and make up your own mind,</w:t>
      </w:r>
    </w:p>
    <w:p>
      <w:r>
        <w:rPr>
          <w:rFonts w:ascii="Arial" w:hAnsi="Arial" w:eastAsia="Arial"/>
          <w:b w:val="0"/>
          <w:sz w:val="22"/>
        </w:rPr>
        <w:t>yes, it is all true,</w:t>
      </w:r>
    </w:p>
    <w:p>
      <w:r>
        <w:rPr>
          <w:rFonts w:ascii="Arial" w:hAnsi="Arial" w:eastAsia="Arial"/>
          <w:b w:val="0"/>
          <w:sz w:val="22"/>
        </w:rPr>
        <w:t>and I see her smile and she is genuine and kind,</w:t>
      </w:r>
    </w:p>
    <w:p>
      <w:r>
        <w:rPr>
          <w:rFonts w:ascii="Arial" w:hAnsi="Arial" w:eastAsia="Arial"/>
          <w:b w:val="0"/>
          <w:sz w:val="22"/>
        </w:rPr>
        <w:t>and I,</w:t>
      </w:r>
    </w:p>
    <w:p>
      <w:r>
        <w:rPr>
          <w:rFonts w:ascii="Arial" w:hAnsi="Arial" w:eastAsia="Arial"/>
          <w:b w:val="0"/>
          <w:sz w:val="22"/>
        </w:rPr>
        <w:t>I take it,</w:t>
      </w:r>
    </w:p>
    <w:p>
      <w:r>
        <w:rPr>
          <w:rFonts w:ascii="Arial" w:hAnsi="Arial" w:eastAsia="Arial"/>
          <w:b w:val="0"/>
          <w:sz w:val="22"/>
        </w:rPr>
        <w:t>and I will read it,</w:t>
      </w:r>
    </w:p>
    <w:p>
      <w:r>
        <w:rPr>
          <w:rFonts w:ascii="Arial" w:hAnsi="Arial" w:eastAsia="Arial"/>
          <w:b w:val="0"/>
          <w:sz w:val="22"/>
        </w:rPr>
        <w:t>because you cannot understand,</w:t>
      </w:r>
    </w:p>
    <w:p>
      <w:r>
        <w:rPr>
          <w:rFonts w:ascii="Arial" w:hAnsi="Arial" w:eastAsia="Arial"/>
          <w:b w:val="0"/>
          <w:sz w:val="22"/>
        </w:rPr>
        <w:t>and until you do,</w:t>
      </w:r>
    </w:p>
    <w:p>
      <w:r>
        <w:rPr>
          <w:rFonts w:ascii="Arial" w:hAnsi="Arial" w:eastAsia="Arial"/>
          <w:b w:val="0"/>
          <w:sz w:val="22"/>
        </w:rPr>
        <w:t>you should not criticise religions,</w:t>
      </w:r>
    </w:p>
    <w:p>
      <w:r>
        <w:rPr>
          <w:rFonts w:ascii="Arial" w:hAnsi="Arial" w:eastAsia="Arial"/>
          <w:b w:val="0"/>
          <w:sz w:val="22"/>
        </w:rPr>
        <w:t>when you have not learned of it,</w:t>
      </w:r>
    </w:p>
    <w:p>
      <w:r>
        <w:rPr>
          <w:rFonts w:ascii="Arial" w:hAnsi="Arial" w:eastAsia="Arial"/>
          <w:b w:val="0"/>
          <w:sz w:val="22"/>
        </w:rPr>
        <w:t>or only learned of it by others points of view,</w:t>
      </w:r>
    </w:p>
    <w:p>
      <w:r>
        <w:rPr>
          <w:rFonts w:ascii="Arial" w:hAnsi="Arial" w:eastAsia="Arial"/>
          <w:b w:val="0"/>
          <w:sz w:val="22"/>
        </w:rPr>
        <w:t>so, I take it with a smile on my face,</w:t>
      </w:r>
    </w:p>
    <w:p>
      <w:r>
        <w:rPr>
          <w:rFonts w:ascii="Arial" w:hAnsi="Arial" w:eastAsia="Arial"/>
          <w:b w:val="0"/>
          <w:sz w:val="22"/>
        </w:rPr>
        <w:t>and I will consider it with an open-minded view,</w:t>
      </w:r>
    </w:p>
    <w:p>
      <w:r>
        <w:rPr>
          <w:rFonts w:ascii="Arial" w:hAnsi="Arial" w:eastAsia="Arial"/>
          <w:b w:val="0"/>
          <w:sz w:val="22"/>
        </w:rPr>
        <w:t>and she walks away and says God bless you,</w:t>
      </w:r>
    </w:p>
    <w:p>
      <w:r>
        <w:rPr>
          <w:rFonts w:ascii="Arial" w:hAnsi="Arial" w:eastAsia="Arial"/>
          <w:b w:val="0"/>
          <w:sz w:val="22"/>
        </w:rPr>
        <w:t>and she is genuine,</w:t>
      </w:r>
    </w:p>
    <w:p>
      <w:r>
        <w:rPr>
          <w:rFonts w:ascii="Arial" w:hAnsi="Arial" w:eastAsia="Arial"/>
          <w:b w:val="0"/>
          <w:sz w:val="22"/>
        </w:rPr>
        <w:t>and heartfelt,</w:t>
      </w:r>
    </w:p>
    <w:p>
      <w:r>
        <w:rPr>
          <w:rFonts w:ascii="Arial" w:hAnsi="Arial" w:eastAsia="Arial"/>
          <w:b w:val="0"/>
          <w:sz w:val="22"/>
        </w:rPr>
        <w:t>and it is my duty to consider it with an unbiased view.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