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Goodbye Johnny</w:t>
      </w:r>
    </w:p>
    <w:p/>
    <w:p>
      <w:r>
        <w:rPr>
          <w:rFonts w:ascii="Arial" w:hAnsi="Arial" w:eastAsia="Arial"/>
          <w:b w:val="0"/>
          <w:sz w:val="22"/>
        </w:rPr>
        <w:t>Goodbye Johnny,</w:t>
      </w:r>
    </w:p>
    <w:p>
      <w:r>
        <w:rPr>
          <w:rFonts w:ascii="Arial" w:hAnsi="Arial" w:eastAsia="Arial"/>
          <w:b w:val="0"/>
          <w:sz w:val="22"/>
        </w:rPr>
        <w:t>goodbye,</w:t>
      </w:r>
    </w:p>
    <w:p>
      <w:r>
        <w:rPr>
          <w:rFonts w:ascii="Arial" w:hAnsi="Arial" w:eastAsia="Arial"/>
          <w:b w:val="0"/>
          <w:sz w:val="22"/>
        </w:rPr>
        <w:t>a tall man plucks out a dead man's eye,</w:t>
      </w:r>
    </w:p>
    <w:p>
      <w:r>
        <w:rPr>
          <w:rFonts w:ascii="Arial" w:hAnsi="Arial" w:eastAsia="Arial"/>
          <w:b w:val="0"/>
          <w:sz w:val="22"/>
        </w:rPr>
        <w:t>and pops it in his mouth and sucks on it a while,</w:t>
      </w:r>
    </w:p>
    <w:p>
      <w:r>
        <w:rPr>
          <w:rFonts w:ascii="Arial" w:hAnsi="Arial" w:eastAsia="Arial"/>
          <w:b w:val="0"/>
          <w:sz w:val="22"/>
        </w:rPr>
        <w:t>goodbye Johnny he says,</w:t>
      </w:r>
    </w:p>
    <w:p>
      <w:r>
        <w:rPr>
          <w:rFonts w:ascii="Arial" w:hAnsi="Arial" w:eastAsia="Arial"/>
          <w:b w:val="0"/>
          <w:sz w:val="22"/>
        </w:rPr>
        <w:t>goodbye,</w:t>
      </w:r>
    </w:p>
    <w:p>
      <w:r>
        <w:rPr>
          <w:rFonts w:ascii="Arial" w:hAnsi="Arial" w:eastAsia="Arial"/>
          <w:b w:val="0"/>
          <w:sz w:val="22"/>
        </w:rPr>
        <w:t>well, Johnny was barely a man anyway,</w:t>
      </w:r>
    </w:p>
    <w:p>
      <w:r>
        <w:rPr>
          <w:rFonts w:ascii="Arial" w:hAnsi="Arial" w:eastAsia="Arial"/>
          <w:b w:val="0"/>
          <w:sz w:val="22"/>
        </w:rPr>
        <w:t>but mostly a cybernetic organism,</w:t>
      </w:r>
    </w:p>
    <w:p>
      <w:r>
        <w:rPr>
          <w:rFonts w:ascii="Arial" w:hAnsi="Arial" w:eastAsia="Arial"/>
          <w:b w:val="0"/>
          <w:sz w:val="22"/>
        </w:rPr>
        <w:t>who liked to whine and cry,</w:t>
      </w:r>
    </w:p>
    <w:p>
      <w:r>
        <w:rPr>
          <w:rFonts w:ascii="Arial" w:hAnsi="Arial" w:eastAsia="Arial"/>
          <w:b w:val="0"/>
          <w:sz w:val="22"/>
        </w:rPr>
        <w:t>and who can be recycled mostly,</w:t>
      </w:r>
    </w:p>
    <w:p>
      <w:r>
        <w:rPr>
          <w:rFonts w:ascii="Arial" w:hAnsi="Arial" w:eastAsia="Arial"/>
          <w:b w:val="0"/>
          <w:sz w:val="22"/>
        </w:rPr>
        <w:t>in exchange for bootleg whisky and gin,</w:t>
      </w:r>
    </w:p>
    <w:p>
      <w:r>
        <w:rPr>
          <w:rFonts w:ascii="Arial" w:hAnsi="Arial" w:eastAsia="Arial"/>
          <w:b w:val="0"/>
          <w:sz w:val="22"/>
        </w:rPr>
        <w:t>alcohol so dangerous,</w:t>
      </w:r>
    </w:p>
    <w:p>
      <w:r>
        <w:rPr>
          <w:rFonts w:ascii="Arial" w:hAnsi="Arial" w:eastAsia="Arial"/>
          <w:b w:val="0"/>
          <w:sz w:val="22"/>
        </w:rPr>
        <w:t>that you will always feel like you have died,</w:t>
      </w:r>
    </w:p>
    <w:p>
      <w:r>
        <w:rPr>
          <w:rFonts w:ascii="Arial" w:hAnsi="Arial" w:eastAsia="Arial"/>
          <w:b w:val="0"/>
          <w:sz w:val="22"/>
        </w:rPr>
        <w:t>died with a smile on your face,</w:t>
      </w:r>
    </w:p>
    <w:p>
      <w:r>
        <w:rPr>
          <w:rFonts w:ascii="Arial" w:hAnsi="Arial" w:eastAsia="Arial"/>
          <w:b w:val="0"/>
          <w:sz w:val="22"/>
        </w:rPr>
        <w:t>alcohol that generates hallucinations,</w:t>
      </w:r>
    </w:p>
    <w:p>
      <w:r>
        <w:rPr>
          <w:rFonts w:ascii="Arial" w:hAnsi="Arial" w:eastAsia="Arial"/>
          <w:b w:val="0"/>
          <w:sz w:val="22"/>
        </w:rPr>
        <w:t>and that gives you superpowers,</w:t>
      </w:r>
    </w:p>
    <w:p>
      <w:r>
        <w:rPr>
          <w:rFonts w:ascii="Arial" w:hAnsi="Arial" w:eastAsia="Arial"/>
          <w:b w:val="0"/>
          <w:sz w:val="22"/>
        </w:rPr>
        <w:t>that make you feel like you can fly,</w:t>
      </w:r>
    </w:p>
    <w:p>
      <w:r>
        <w:rPr>
          <w:rFonts w:ascii="Arial" w:hAnsi="Arial" w:eastAsia="Arial"/>
          <w:b w:val="0"/>
          <w:sz w:val="22"/>
        </w:rPr>
        <w:t>fly, fly, fly,</w:t>
      </w:r>
    </w:p>
    <w:p>
      <w:r>
        <w:rPr>
          <w:rFonts w:ascii="Arial" w:hAnsi="Arial" w:eastAsia="Arial"/>
          <w:b w:val="0"/>
          <w:sz w:val="22"/>
        </w:rPr>
        <w:t>and live,</w:t>
      </w:r>
    </w:p>
    <w:p>
      <w:r>
        <w:rPr>
          <w:rFonts w:ascii="Arial" w:hAnsi="Arial" w:eastAsia="Arial"/>
          <w:b w:val="0"/>
          <w:sz w:val="22"/>
        </w:rPr>
        <w:t>even if you throw yourself out of a building,</w:t>
      </w:r>
    </w:p>
    <w:p>
      <w:r>
        <w:rPr>
          <w:rFonts w:ascii="Arial" w:hAnsi="Arial" w:eastAsia="Arial"/>
          <w:b w:val="0"/>
          <w:sz w:val="22"/>
        </w:rPr>
        <w:t>yes, there's no recollection,</w:t>
      </w:r>
    </w:p>
    <w:p>
      <w:r>
        <w:rPr>
          <w:rFonts w:ascii="Arial" w:hAnsi="Arial" w:eastAsia="Arial"/>
          <w:b w:val="0"/>
          <w:sz w:val="22"/>
        </w:rPr>
        <w:t>and incredible reflexes when on the juice,</w:t>
      </w:r>
    </w:p>
    <w:p>
      <w:r>
        <w:rPr>
          <w:rFonts w:ascii="Arial" w:hAnsi="Arial" w:eastAsia="Arial"/>
          <w:b w:val="0"/>
          <w:sz w:val="22"/>
        </w:rPr>
        <w:t>the name for all the alcohol made in the shanty town,</w:t>
      </w:r>
    </w:p>
    <w:p>
      <w:r>
        <w:rPr>
          <w:rFonts w:ascii="Arial" w:hAnsi="Arial" w:eastAsia="Arial"/>
          <w:b w:val="0"/>
          <w:sz w:val="22"/>
        </w:rPr>
        <w:t>sometimes known as the juice from the other side,</w:t>
      </w:r>
    </w:p>
    <w:p>
      <w:r>
        <w:rPr>
          <w:rFonts w:ascii="Arial" w:hAnsi="Arial" w:eastAsia="Arial"/>
          <w:b w:val="0"/>
          <w:sz w:val="22"/>
        </w:rPr>
        <w:t>the demented side,</w:t>
      </w:r>
    </w:p>
    <w:p>
      <w:r>
        <w:rPr>
          <w:rFonts w:ascii="Arial" w:hAnsi="Arial" w:eastAsia="Arial"/>
          <w:b w:val="0"/>
          <w:sz w:val="22"/>
        </w:rPr>
        <w:t>the cities shanty town,</w:t>
      </w:r>
    </w:p>
    <w:p>
      <w:r>
        <w:rPr>
          <w:rFonts w:ascii="Arial" w:hAnsi="Arial" w:eastAsia="Arial"/>
          <w:b w:val="0"/>
          <w:sz w:val="22"/>
        </w:rPr>
        <w:t>where animals are fermented with narcotics,</w:t>
      </w:r>
    </w:p>
    <w:p>
      <w:r>
        <w:rPr>
          <w:rFonts w:ascii="Arial" w:hAnsi="Arial" w:eastAsia="Arial"/>
          <w:b w:val="0"/>
          <w:sz w:val="22"/>
        </w:rPr>
        <w:t>and hallucinogenic and made into the juice,</w:t>
      </w:r>
    </w:p>
    <w:p>
      <w:r>
        <w:rPr>
          <w:rFonts w:ascii="Arial" w:hAnsi="Arial" w:eastAsia="Arial"/>
          <w:b w:val="0"/>
          <w:sz w:val="22"/>
        </w:rPr>
        <w:t>the juice that helps you forget life in Futura,</w:t>
      </w:r>
    </w:p>
    <w:p>
      <w:r>
        <w:rPr>
          <w:rFonts w:ascii="Arial" w:hAnsi="Arial" w:eastAsia="Arial"/>
          <w:b w:val="0"/>
          <w:sz w:val="22"/>
        </w:rPr>
        <w:t>and that gives you strength,</w:t>
      </w:r>
    </w:p>
    <w:p>
      <w:r>
        <w:rPr>
          <w:rFonts w:ascii="Arial" w:hAnsi="Arial" w:eastAsia="Arial"/>
          <w:b w:val="0"/>
          <w:sz w:val="22"/>
        </w:rPr>
        <w:t>and that helps you fly, fly, fly and survive.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