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Goodbye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 day is not,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in my heart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memories have gone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linger a while sat by the fireside and I think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day of your leaving burnt into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my eye’s visions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hold a glass of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remember the time that I last held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beautiful visions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beautiful was the day that I last held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days before you died,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wonderful it was,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arms wrapped around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wonderful it was,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we danced hand in hand to the music that we loved,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pleased to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you were happy when you left this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you fell upon the grass amongst the roses,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sadly I remember that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was after you had spent a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beauty of the garden with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had only gone inside for a short spell,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gone to make some tea,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I returned you were in the middle of leaving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were laying upon the grass, clutching your heart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painful it was,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painful it was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not as painful as it was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how frantic was the activity,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painful is the memory,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remember the phoning of the ambulance,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frantic activity to try to save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frantic activity to try to resuscitate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though I tried my best,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tried my best, but it was not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whilst you were alive,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kissed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between fear and love you looked at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did, I stroked your hair,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held your hands in the final seconds,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until I realised it was too late,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closed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from this world you drifted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was left alone and the tears, how they flowed,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tears oh, how they flowed as I cradled you in my arms,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they flowed as I kissed you goodbye,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they flowed as I waited upon the lawn,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garden for the ambulance to arrive,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they flowed as the fragrances of the roses,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their beautiful scents did rise,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departed from this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countless tears I began to cry.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