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 night</w:t>
      </w:r>
    </w:p>
    <w:p/>
    <w:p>
      <w:r>
        <w:rPr>
          <w:rFonts w:ascii="Arial" w:hAnsi="Arial" w:eastAsia="Arial"/>
          <w:b w:val="0"/>
          <w:sz w:val="22"/>
        </w:rPr>
        <w:t>Good night, goodbye,</w:t>
      </w:r>
    </w:p>
    <w:p>
      <w:r>
        <w:rPr>
          <w:rFonts w:ascii="Arial" w:hAnsi="Arial" w:eastAsia="Arial"/>
          <w:b w:val="0"/>
          <w:sz w:val="22"/>
        </w:rPr>
        <w:t>wasted time, wasted kisses,</w:t>
      </w:r>
    </w:p>
    <w:p>
      <w:r>
        <w:rPr>
          <w:rFonts w:ascii="Arial" w:hAnsi="Arial" w:eastAsia="Arial"/>
          <w:b w:val="0"/>
          <w:sz w:val="22"/>
        </w:rPr>
        <w:t>wasted time upon relationships that only made me cry,</w:t>
      </w:r>
    </w:p>
    <w:p>
      <w:r>
        <w:rPr>
          <w:rFonts w:ascii="Arial" w:hAnsi="Arial" w:eastAsia="Arial"/>
          <w:b w:val="0"/>
          <w:sz w:val="22"/>
        </w:rPr>
        <w:t>oh, those countless tears,</w:t>
      </w:r>
    </w:p>
    <w:p>
      <w:r>
        <w:rPr>
          <w:rFonts w:ascii="Arial" w:hAnsi="Arial" w:eastAsia="Arial"/>
          <w:b w:val="0"/>
          <w:sz w:val="22"/>
        </w:rPr>
        <w:t>those countless tears that have fallen from my eyes,</w:t>
      </w:r>
    </w:p>
    <w:p>
      <w:r>
        <w:rPr>
          <w:rFonts w:ascii="Arial" w:hAnsi="Arial" w:eastAsia="Arial"/>
          <w:b w:val="0"/>
          <w:sz w:val="22"/>
        </w:rPr>
        <w:t>good night, I will not miss you one bit,</w:t>
      </w:r>
    </w:p>
    <w:p>
      <w:r>
        <w:rPr>
          <w:rFonts w:ascii="Arial" w:hAnsi="Arial" w:eastAsia="Arial"/>
          <w:b w:val="0"/>
          <w:sz w:val="22"/>
        </w:rPr>
        <w:t>because I am glad to say goodbye,</w:t>
      </w:r>
    </w:p>
    <w:p>
      <w:r>
        <w:rPr>
          <w:rFonts w:ascii="Arial" w:hAnsi="Arial" w:eastAsia="Arial"/>
          <w:b w:val="0"/>
          <w:sz w:val="22"/>
        </w:rPr>
        <w:t>to each and every one of you,</w:t>
      </w:r>
    </w:p>
    <w:p>
      <w:r>
        <w:rPr>
          <w:rFonts w:ascii="Arial" w:hAnsi="Arial" w:eastAsia="Arial"/>
          <w:b w:val="0"/>
          <w:sz w:val="22"/>
        </w:rPr>
        <w:t>and time it does fly,</w:t>
      </w:r>
    </w:p>
    <w:p>
      <w:r>
        <w:rPr>
          <w:rFonts w:ascii="Arial" w:hAnsi="Arial" w:eastAsia="Arial"/>
          <w:b w:val="0"/>
          <w:sz w:val="22"/>
        </w:rPr>
        <w:t>and here I am with a new love,</w:t>
      </w:r>
    </w:p>
    <w:p>
      <w:r>
        <w:rPr>
          <w:rFonts w:ascii="Arial" w:hAnsi="Arial" w:eastAsia="Arial"/>
          <w:b w:val="0"/>
          <w:sz w:val="22"/>
        </w:rPr>
        <w:t>a new love that does not make me cry,</w:t>
      </w:r>
    </w:p>
    <w:p>
      <w:r>
        <w:rPr>
          <w:rFonts w:ascii="Arial" w:hAnsi="Arial" w:eastAsia="Arial"/>
          <w:b w:val="0"/>
          <w:sz w:val="22"/>
        </w:rPr>
        <w:t>and how much happier I am,</w:t>
      </w:r>
    </w:p>
    <w:p>
      <w:r>
        <w:rPr>
          <w:rFonts w:ascii="Arial" w:hAnsi="Arial" w:eastAsia="Arial"/>
          <w:b w:val="0"/>
          <w:sz w:val="22"/>
        </w:rPr>
        <w:t>that my intuition has improved,</w:t>
      </w:r>
    </w:p>
    <w:p>
      <w:r>
        <w:rPr>
          <w:rFonts w:ascii="Arial" w:hAnsi="Arial" w:eastAsia="Arial"/>
          <w:b w:val="0"/>
          <w:sz w:val="22"/>
        </w:rPr>
        <w:t>and I am better at choosing,</w:t>
      </w:r>
    </w:p>
    <w:p>
      <w:r>
        <w:rPr>
          <w:rFonts w:ascii="Arial" w:hAnsi="Arial" w:eastAsia="Arial"/>
          <w:b w:val="0"/>
          <w:sz w:val="22"/>
        </w:rPr>
        <w:t>and I am glad that I chose you,</w:t>
      </w:r>
    </w:p>
    <w:p>
      <w:r>
        <w:rPr>
          <w:rFonts w:ascii="Arial" w:hAnsi="Arial" w:eastAsia="Arial"/>
          <w:b w:val="0"/>
          <w:sz w:val="22"/>
        </w:rPr>
        <w:t>glad I chose you, because choosing to have a relationship,</w:t>
      </w:r>
    </w:p>
    <w:p>
      <w:r>
        <w:rPr>
          <w:rFonts w:ascii="Arial" w:hAnsi="Arial" w:eastAsia="Arial"/>
          <w:b w:val="0"/>
          <w:sz w:val="22"/>
        </w:rPr>
        <w:t>is never an easy thing,</w:t>
      </w:r>
    </w:p>
    <w:p>
      <w:r>
        <w:rPr>
          <w:rFonts w:ascii="Arial" w:hAnsi="Arial" w:eastAsia="Arial"/>
          <w:b w:val="0"/>
          <w:sz w:val="22"/>
        </w:rPr>
        <w:t>and relationships are like Russian roulette,</w:t>
      </w:r>
    </w:p>
    <w:p>
      <w:r>
        <w:rPr>
          <w:rFonts w:ascii="Arial" w:hAnsi="Arial" w:eastAsia="Arial"/>
          <w:b w:val="0"/>
          <w:sz w:val="22"/>
        </w:rPr>
        <w:t>and far too often there is more upset than love,</w:t>
      </w:r>
    </w:p>
    <w:p>
      <w:r>
        <w:rPr>
          <w:rFonts w:ascii="Arial" w:hAnsi="Arial" w:eastAsia="Arial"/>
          <w:b w:val="0"/>
          <w:sz w:val="22"/>
        </w:rPr>
        <w:t>and upset that I would rather forget,</w:t>
      </w:r>
    </w:p>
    <w:p>
      <w:r>
        <w:rPr>
          <w:rFonts w:ascii="Arial" w:hAnsi="Arial" w:eastAsia="Arial"/>
          <w:b w:val="0"/>
          <w:sz w:val="22"/>
        </w:rPr>
        <w:t>and how lucky I am to have you in my life,</w:t>
      </w:r>
    </w:p>
    <w:p>
      <w:r>
        <w:rPr>
          <w:rFonts w:ascii="Arial" w:hAnsi="Arial" w:eastAsia="Arial"/>
          <w:b w:val="0"/>
          <w:sz w:val="22"/>
        </w:rPr>
        <w:t>my new love that smiles at me so heavenly,</w:t>
      </w:r>
    </w:p>
    <w:p>
      <w:r>
        <w:rPr>
          <w:rFonts w:ascii="Arial" w:hAnsi="Arial" w:eastAsia="Arial"/>
          <w:b w:val="0"/>
          <w:sz w:val="22"/>
        </w:rPr>
        <w:t>and that holds me close so gently,</w:t>
      </w:r>
    </w:p>
    <w:p>
      <w:r>
        <w:rPr>
          <w:rFonts w:ascii="Arial" w:hAnsi="Arial" w:eastAsia="Arial"/>
          <w:b w:val="0"/>
          <w:sz w:val="22"/>
        </w:rPr>
        <w:t>and whose words are true and always well meant,</w:t>
      </w:r>
    </w:p>
    <w:p>
      <w:r>
        <w:rPr>
          <w:rFonts w:ascii="Arial" w:hAnsi="Arial" w:eastAsia="Arial"/>
          <w:b w:val="0"/>
          <w:sz w:val="22"/>
        </w:rPr>
        <w:t>yes, you are heaven sent,</w:t>
      </w:r>
    </w:p>
    <w:p>
      <w:r>
        <w:rPr>
          <w:rFonts w:ascii="Arial" w:hAnsi="Arial" w:eastAsia="Arial"/>
          <w:b w:val="0"/>
          <w:sz w:val="22"/>
        </w:rPr>
        <w:t>and those bad times,</w:t>
      </w:r>
    </w:p>
    <w:p>
      <w:r>
        <w:rPr>
          <w:rFonts w:ascii="Arial" w:hAnsi="Arial" w:eastAsia="Arial"/>
          <w:b w:val="0"/>
          <w:sz w:val="22"/>
        </w:rPr>
        <w:t>I will happily forget,</w:t>
      </w:r>
    </w:p>
    <w:p>
      <w:r>
        <w:rPr>
          <w:rFonts w:ascii="Arial" w:hAnsi="Arial" w:eastAsia="Arial"/>
          <w:b w:val="0"/>
          <w:sz w:val="22"/>
        </w:rPr>
        <w:t>I will happily forget.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