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Good evening moon</w:t>
      </w:r>
    </w:p>
    <w:p/>
    <w:p>
      <w:r>
        <w:rPr>
          <w:rFonts w:ascii="Arial" w:hAnsi="Arial" w:eastAsia="Arial"/>
          <w:b w:val="0"/>
          <w:sz w:val="22"/>
        </w:rPr>
        <w:t>Good evening moon,</w:t>
      </w:r>
    </w:p>
    <w:p>
      <w:r>
        <w:rPr>
          <w:rFonts w:ascii="Arial" w:hAnsi="Arial" w:eastAsia="Arial"/>
          <w:b w:val="0"/>
          <w:sz w:val="22"/>
        </w:rPr>
        <w:t>I see you,</w:t>
      </w:r>
    </w:p>
    <w:p>
      <w:r>
        <w:rPr>
          <w:rFonts w:ascii="Arial" w:hAnsi="Arial" w:eastAsia="Arial"/>
          <w:b w:val="0"/>
          <w:sz w:val="22"/>
        </w:rPr>
        <w:t>I see you and how you glow so beautifully,</w:t>
      </w:r>
    </w:p>
    <w:p>
      <w:r>
        <w:rPr>
          <w:rFonts w:ascii="Arial" w:hAnsi="Arial" w:eastAsia="Arial"/>
          <w:b w:val="0"/>
          <w:sz w:val="22"/>
        </w:rPr>
        <w:t>in the black of night,</w:t>
      </w:r>
    </w:p>
    <w:p>
      <w:r>
        <w:rPr>
          <w:rFonts w:ascii="Arial" w:hAnsi="Arial" w:eastAsia="Arial"/>
          <w:b w:val="0"/>
          <w:sz w:val="22"/>
        </w:rPr>
        <w:t>I see you,</w:t>
      </w:r>
    </w:p>
    <w:p>
      <w:r>
        <w:rPr>
          <w:rFonts w:ascii="Arial" w:hAnsi="Arial" w:eastAsia="Arial"/>
          <w:b w:val="0"/>
          <w:sz w:val="22"/>
        </w:rPr>
        <w:t>and you fill me with wonder and delight,</w:t>
      </w:r>
    </w:p>
    <w:p>
      <w:r>
        <w:rPr>
          <w:rFonts w:ascii="Arial" w:hAnsi="Arial" w:eastAsia="Arial"/>
          <w:b w:val="0"/>
          <w:sz w:val="22"/>
        </w:rPr>
        <w:t>and I wonder,</w:t>
      </w:r>
    </w:p>
    <w:p>
      <w:r>
        <w:rPr>
          <w:rFonts w:ascii="Arial" w:hAnsi="Arial" w:eastAsia="Arial"/>
          <w:b w:val="0"/>
          <w:sz w:val="22"/>
        </w:rPr>
        <w:t>how do you stay up there all the time,</w:t>
      </w:r>
    </w:p>
    <w:p>
      <w:r>
        <w:rPr>
          <w:rFonts w:ascii="Arial" w:hAnsi="Arial" w:eastAsia="Arial"/>
          <w:b w:val="0"/>
          <w:sz w:val="22"/>
        </w:rPr>
        <w:t>hanging so beautifully in the heavens as you do,</w:t>
      </w:r>
    </w:p>
    <w:p>
      <w:r>
        <w:rPr>
          <w:rFonts w:ascii="Arial" w:hAnsi="Arial" w:eastAsia="Arial"/>
          <w:b w:val="0"/>
          <w:sz w:val="22"/>
        </w:rPr>
        <w:t>not meaning to be rude,</w:t>
      </w:r>
    </w:p>
    <w:p>
      <w:r>
        <w:rPr>
          <w:rFonts w:ascii="Arial" w:hAnsi="Arial" w:eastAsia="Arial"/>
          <w:b w:val="0"/>
          <w:sz w:val="22"/>
        </w:rPr>
        <w:t>but with all that weight,</w:t>
      </w:r>
    </w:p>
    <w:p>
      <w:r>
        <w:rPr>
          <w:rFonts w:ascii="Arial" w:hAnsi="Arial" w:eastAsia="Arial"/>
          <w:b w:val="0"/>
          <w:sz w:val="22"/>
        </w:rPr>
        <w:t>the weight of a planet,</w:t>
      </w:r>
    </w:p>
    <w:p>
      <w:r>
        <w:rPr>
          <w:rFonts w:ascii="Arial" w:hAnsi="Arial" w:eastAsia="Arial"/>
          <w:b w:val="0"/>
          <w:sz w:val="22"/>
        </w:rPr>
        <w:t>the gravity that keeps you,</w:t>
      </w:r>
    </w:p>
    <w:p>
      <w:r>
        <w:rPr>
          <w:rFonts w:ascii="Arial" w:hAnsi="Arial" w:eastAsia="Arial"/>
          <w:b w:val="0"/>
          <w:sz w:val="22"/>
        </w:rPr>
        <w:t>what a work of magic it is,</w:t>
      </w:r>
    </w:p>
    <w:p>
      <w:r>
        <w:rPr>
          <w:rFonts w:ascii="Arial" w:hAnsi="Arial" w:eastAsia="Arial"/>
          <w:b w:val="0"/>
          <w:sz w:val="22"/>
        </w:rPr>
        <w:t>and how beguiling,</w:t>
      </w:r>
    </w:p>
    <w:p>
      <w:r>
        <w:rPr>
          <w:rFonts w:ascii="Arial" w:hAnsi="Arial" w:eastAsia="Arial"/>
          <w:b w:val="0"/>
          <w:sz w:val="22"/>
        </w:rPr>
        <w:t>and how tranquil it is when I look up at you,</w:t>
      </w:r>
    </w:p>
    <w:p>
      <w:r>
        <w:rPr>
          <w:rFonts w:ascii="Arial" w:hAnsi="Arial" w:eastAsia="Arial"/>
          <w:b w:val="0"/>
          <w:sz w:val="22"/>
        </w:rPr>
        <w:t>and I wonder if many years ago,</w:t>
      </w:r>
    </w:p>
    <w:p>
      <w:r>
        <w:rPr>
          <w:rFonts w:ascii="Arial" w:hAnsi="Arial" w:eastAsia="Arial"/>
          <w:b w:val="0"/>
          <w:sz w:val="22"/>
        </w:rPr>
        <w:t>there were any living beings upon you,</w:t>
      </w:r>
    </w:p>
    <w:p>
      <w:r>
        <w:rPr>
          <w:rFonts w:ascii="Arial" w:hAnsi="Arial" w:eastAsia="Arial"/>
          <w:b w:val="0"/>
          <w:sz w:val="22"/>
        </w:rPr>
        <w:t>yes, it is a quandary,</w:t>
      </w:r>
    </w:p>
    <w:p>
      <w:r>
        <w:rPr>
          <w:rFonts w:ascii="Arial" w:hAnsi="Arial" w:eastAsia="Arial"/>
          <w:b w:val="0"/>
          <w:sz w:val="22"/>
        </w:rPr>
        <w:t>a ponderance,</w:t>
      </w:r>
    </w:p>
    <w:p>
      <w:r>
        <w:rPr>
          <w:rFonts w:ascii="Arial" w:hAnsi="Arial" w:eastAsia="Arial"/>
          <w:b w:val="0"/>
          <w:sz w:val="22"/>
        </w:rPr>
        <w:t>and how beautiful it is to relax here,</w:t>
      </w:r>
    </w:p>
    <w:p>
      <w:r>
        <w:rPr>
          <w:rFonts w:ascii="Arial" w:hAnsi="Arial" w:eastAsia="Arial"/>
          <w:b w:val="0"/>
          <w:sz w:val="22"/>
        </w:rPr>
        <w:t>and think of you,</w:t>
      </w:r>
    </w:p>
    <w:p>
      <w:r>
        <w:rPr>
          <w:rFonts w:ascii="Arial" w:hAnsi="Arial" w:eastAsia="Arial"/>
          <w:b w:val="0"/>
          <w:sz w:val="22"/>
        </w:rPr>
        <w:t>with you shining at me as you do,</w:t>
      </w:r>
    </w:p>
    <w:p>
      <w:r>
        <w:rPr>
          <w:rFonts w:ascii="Arial" w:hAnsi="Arial" w:eastAsia="Arial"/>
          <w:b w:val="0"/>
          <w:sz w:val="22"/>
        </w:rPr>
        <w:t>yes, good evening moon,</w:t>
      </w:r>
    </w:p>
    <w:p>
      <w:r>
        <w:rPr>
          <w:rFonts w:ascii="Arial" w:hAnsi="Arial" w:eastAsia="Arial"/>
          <w:b w:val="0"/>
          <w:sz w:val="22"/>
        </w:rPr>
        <w:t>good evening to you,</w:t>
      </w:r>
    </w:p>
    <w:p>
      <w:r>
        <w:rPr>
          <w:rFonts w:ascii="Arial" w:hAnsi="Arial" w:eastAsia="Arial"/>
          <w:b w:val="0"/>
          <w:sz w:val="22"/>
        </w:rPr>
        <w:t>and thank you for enlightening me as you do,</w:t>
      </w:r>
    </w:p>
    <w:p>
      <w:r>
        <w:rPr>
          <w:rFonts w:ascii="Arial" w:hAnsi="Arial" w:eastAsia="Arial"/>
          <w:b w:val="0"/>
          <w:sz w:val="22"/>
        </w:rPr>
        <w:t>oh, how I wonder you,</w:t>
      </w:r>
    </w:p>
    <w:p>
      <w:r>
        <w:rPr>
          <w:rFonts w:ascii="Arial" w:hAnsi="Arial" w:eastAsia="Arial"/>
          <w:b w:val="0"/>
          <w:sz w:val="22"/>
        </w:rPr>
        <w:t>how I wonder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