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 day</w:t>
      </w:r>
    </w:p>
    <w:p/>
    <w:p>
      <w:r>
        <w:rPr>
          <w:rFonts w:ascii="Arial" w:hAnsi="Arial" w:eastAsia="Arial"/>
          <w:b w:val="0"/>
          <w:sz w:val="22"/>
        </w:rPr>
        <w:t>A good day,</w:t>
      </w:r>
    </w:p>
    <w:p>
      <w:r>
        <w:rPr>
          <w:rFonts w:ascii="Arial" w:hAnsi="Arial" w:eastAsia="Arial"/>
          <w:b w:val="0"/>
          <w:sz w:val="22"/>
        </w:rPr>
        <w:t>a bad day,</w:t>
      </w:r>
    </w:p>
    <w:p>
      <w:r>
        <w:rPr>
          <w:rFonts w:ascii="Arial" w:hAnsi="Arial" w:eastAsia="Arial"/>
          <w:b w:val="0"/>
          <w:sz w:val="22"/>
        </w:rPr>
        <w:t>a sad day,</w:t>
      </w:r>
    </w:p>
    <w:p>
      <w:r>
        <w:rPr>
          <w:rFonts w:ascii="Arial" w:hAnsi="Arial" w:eastAsia="Arial"/>
          <w:b w:val="0"/>
          <w:sz w:val="22"/>
        </w:rPr>
        <w:t>a mad day,</w:t>
      </w:r>
    </w:p>
    <w:p>
      <w:r>
        <w:rPr>
          <w:rFonts w:ascii="Arial" w:hAnsi="Arial" w:eastAsia="Arial"/>
          <w:b w:val="0"/>
          <w:sz w:val="22"/>
        </w:rPr>
        <w:t>a day away,</w:t>
      </w:r>
    </w:p>
    <w:p>
      <w:r>
        <w:rPr>
          <w:rFonts w:ascii="Arial" w:hAnsi="Arial" w:eastAsia="Arial"/>
          <w:b w:val="0"/>
          <w:sz w:val="22"/>
        </w:rPr>
        <w:t>and another day,</w:t>
      </w:r>
    </w:p>
    <w:p>
      <w:r>
        <w:rPr>
          <w:rFonts w:ascii="Arial" w:hAnsi="Arial" w:eastAsia="Arial"/>
          <w:b w:val="0"/>
          <w:sz w:val="22"/>
        </w:rPr>
        <w:t>like any other day,</w:t>
      </w:r>
    </w:p>
    <w:p>
      <w:r>
        <w:rPr>
          <w:rFonts w:ascii="Arial" w:hAnsi="Arial" w:eastAsia="Arial"/>
          <w:b w:val="0"/>
          <w:sz w:val="22"/>
        </w:rPr>
        <w:t>a day that went astray,</w:t>
      </w:r>
    </w:p>
    <w:p>
      <w:r>
        <w:rPr>
          <w:rFonts w:ascii="Arial" w:hAnsi="Arial" w:eastAsia="Arial"/>
          <w:b w:val="0"/>
          <w:sz w:val="22"/>
        </w:rPr>
        <w:t>a day with endless frustrating delays,</w:t>
      </w:r>
    </w:p>
    <w:p>
      <w:r>
        <w:rPr>
          <w:rFonts w:ascii="Arial" w:hAnsi="Arial" w:eastAsia="Arial"/>
          <w:b w:val="0"/>
          <w:sz w:val="22"/>
        </w:rPr>
        <w:t>a day with a headache,</w:t>
      </w:r>
    </w:p>
    <w:p>
      <w:r>
        <w:rPr>
          <w:rFonts w:ascii="Arial" w:hAnsi="Arial" w:eastAsia="Arial"/>
          <w:b w:val="0"/>
          <w:sz w:val="22"/>
        </w:rPr>
        <w:t>a day with bellyache,</w:t>
      </w:r>
    </w:p>
    <w:p>
      <w:r>
        <w:rPr>
          <w:rFonts w:ascii="Arial" w:hAnsi="Arial" w:eastAsia="Arial"/>
          <w:b w:val="0"/>
          <w:sz w:val="22"/>
        </w:rPr>
        <w:t>a day to curse,</w:t>
      </w:r>
    </w:p>
    <w:p>
      <w:r>
        <w:rPr>
          <w:rFonts w:ascii="Arial" w:hAnsi="Arial" w:eastAsia="Arial"/>
          <w:b w:val="0"/>
          <w:sz w:val="22"/>
        </w:rPr>
        <w:t>a day that went from bad to worse,</w:t>
      </w:r>
    </w:p>
    <w:p>
      <w:r>
        <w:rPr>
          <w:rFonts w:ascii="Arial" w:hAnsi="Arial" w:eastAsia="Arial"/>
          <w:b w:val="0"/>
          <w:sz w:val="22"/>
        </w:rPr>
        <w:t>a day with no money,</w:t>
      </w:r>
    </w:p>
    <w:p>
      <w:r>
        <w:rPr>
          <w:rFonts w:ascii="Arial" w:hAnsi="Arial" w:eastAsia="Arial"/>
          <w:b w:val="0"/>
          <w:sz w:val="22"/>
        </w:rPr>
        <w:t>a day when nothing seemed funny,</w:t>
      </w:r>
    </w:p>
    <w:p>
      <w:r>
        <w:rPr>
          <w:rFonts w:ascii="Arial" w:hAnsi="Arial" w:eastAsia="Arial"/>
          <w:b w:val="0"/>
          <w:sz w:val="22"/>
        </w:rPr>
        <w:t>a day in our modern times,</w:t>
      </w:r>
    </w:p>
    <w:p>
      <w:r>
        <w:rPr>
          <w:rFonts w:ascii="Arial" w:hAnsi="Arial" w:eastAsia="Arial"/>
          <w:b w:val="0"/>
          <w:sz w:val="22"/>
        </w:rPr>
        <w:t>with far too much liquor, beer, and wine,</w:t>
      </w:r>
    </w:p>
    <w:p>
      <w:r>
        <w:rPr>
          <w:rFonts w:ascii="Arial" w:hAnsi="Arial" w:eastAsia="Arial"/>
          <w:b w:val="0"/>
          <w:sz w:val="22"/>
        </w:rPr>
        <w:t>and not man valentine’s day cards,</w:t>
      </w:r>
    </w:p>
    <w:p>
      <w:r>
        <w:rPr>
          <w:rFonts w:ascii="Arial" w:hAnsi="Arial" w:eastAsia="Arial"/>
          <w:b w:val="0"/>
          <w:sz w:val="22"/>
        </w:rPr>
        <w:t>and days, far too many days,</w:t>
      </w:r>
    </w:p>
    <w:p>
      <w:r>
        <w:rPr>
          <w:rFonts w:ascii="Arial" w:hAnsi="Arial" w:eastAsia="Arial"/>
          <w:b w:val="0"/>
          <w:sz w:val="22"/>
        </w:rPr>
        <w:t>with broken hearts,</w:t>
      </w:r>
    </w:p>
    <w:p>
      <w:r>
        <w:rPr>
          <w:rFonts w:ascii="Arial" w:hAnsi="Arial" w:eastAsia="Arial"/>
          <w:b w:val="0"/>
          <w:sz w:val="22"/>
        </w:rPr>
        <w:t>and days that are far too stressful,</w:t>
      </w:r>
    </w:p>
    <w:p>
      <w:r>
        <w:rPr>
          <w:rFonts w:ascii="Arial" w:hAnsi="Arial" w:eastAsia="Arial"/>
          <w:b w:val="0"/>
          <w:sz w:val="22"/>
        </w:rPr>
        <w:t>and easy to forget,</w:t>
      </w:r>
    </w:p>
    <w:p>
      <w:r>
        <w:rPr>
          <w:rFonts w:ascii="Arial" w:hAnsi="Arial" w:eastAsia="Arial"/>
          <w:b w:val="0"/>
          <w:sz w:val="22"/>
        </w:rPr>
        <w:t>and far too many days,</w:t>
      </w:r>
    </w:p>
    <w:p>
      <w:r>
        <w:rPr>
          <w:rFonts w:ascii="Arial" w:hAnsi="Arial" w:eastAsia="Arial"/>
          <w:b w:val="0"/>
          <w:sz w:val="22"/>
        </w:rPr>
        <w:t>spent under grey clouds,</w:t>
      </w:r>
    </w:p>
    <w:p>
      <w:r>
        <w:rPr>
          <w:rFonts w:ascii="Arial" w:hAnsi="Arial" w:eastAsia="Arial"/>
          <w:b w:val="0"/>
          <w:sz w:val="22"/>
        </w:rPr>
        <w:t>and in the rain and the wet,</w:t>
      </w:r>
    </w:p>
    <w:p>
      <w:r>
        <w:rPr>
          <w:rFonts w:ascii="Arial" w:hAnsi="Arial" w:eastAsia="Arial"/>
          <w:b w:val="0"/>
          <w:sz w:val="22"/>
        </w:rPr>
        <w:t>and days filled with regret,</w:t>
      </w:r>
    </w:p>
    <w:p>
      <w:r>
        <w:rPr>
          <w:rFonts w:ascii="Arial" w:hAnsi="Arial" w:eastAsia="Arial"/>
          <w:b w:val="0"/>
          <w:sz w:val="22"/>
        </w:rPr>
        <w:t>and far too many days misspent,</w:t>
      </w:r>
    </w:p>
    <w:p>
      <w:r>
        <w:rPr>
          <w:rFonts w:ascii="Arial" w:hAnsi="Arial" w:eastAsia="Arial"/>
          <w:b w:val="0"/>
          <w:sz w:val="22"/>
        </w:rPr>
        <w:t>and countless days,</w:t>
      </w:r>
    </w:p>
    <w:p>
      <w:r>
        <w:rPr>
          <w:rFonts w:ascii="Arial" w:hAnsi="Arial" w:eastAsia="Arial"/>
          <w:b w:val="0"/>
          <w:sz w:val="22"/>
        </w:rPr>
        <w:t>that you wish you could repent,</w:t>
      </w:r>
    </w:p>
    <w:p>
      <w:r>
        <w:rPr>
          <w:rFonts w:ascii="Arial" w:hAnsi="Arial" w:eastAsia="Arial"/>
          <w:b w:val="0"/>
          <w:sz w:val="22"/>
        </w:rPr>
        <w:t>and that is life in these modern times,</w:t>
      </w:r>
    </w:p>
    <w:p>
      <w:r>
        <w:rPr>
          <w:rFonts w:ascii="Arial" w:hAnsi="Arial" w:eastAsia="Arial"/>
          <w:b w:val="0"/>
          <w:sz w:val="22"/>
        </w:rPr>
        <w:t>and many people are driven out of their minds,</w:t>
      </w:r>
    </w:p>
    <w:p>
      <w:r>
        <w:rPr>
          <w:rFonts w:ascii="Arial" w:hAnsi="Arial" w:eastAsia="Arial"/>
          <w:b w:val="0"/>
          <w:sz w:val="22"/>
        </w:rPr>
        <w:t>and our lives,</w:t>
      </w:r>
    </w:p>
    <w:p>
      <w:r>
        <w:rPr>
          <w:rFonts w:ascii="Arial" w:hAnsi="Arial" w:eastAsia="Arial"/>
          <w:b w:val="0"/>
          <w:sz w:val="22"/>
        </w:rPr>
        <w:t>are not as filled with happiness,</w:t>
      </w:r>
    </w:p>
    <w:p>
      <w:r>
        <w:rPr>
          <w:rFonts w:ascii="Arial" w:hAnsi="Arial" w:eastAsia="Arial"/>
          <w:b w:val="0"/>
          <w:sz w:val="22"/>
        </w:rPr>
        <w:t>as they should be,</w:t>
      </w:r>
    </w:p>
    <w:p>
      <w:r>
        <w:rPr>
          <w:rFonts w:ascii="Arial" w:hAnsi="Arial" w:eastAsia="Arial"/>
          <w:b w:val="0"/>
          <w:sz w:val="22"/>
        </w:rPr>
        <w:t>and there are too many days that we are misled,</w:t>
      </w:r>
    </w:p>
    <w:p>
      <w:r>
        <w:rPr>
          <w:rFonts w:ascii="Arial" w:hAnsi="Arial" w:eastAsia="Arial"/>
          <w:b w:val="0"/>
          <w:sz w:val="22"/>
        </w:rPr>
        <w:t>into believing we should all conform,</w:t>
      </w:r>
    </w:p>
    <w:p>
      <w:r>
        <w:rPr>
          <w:rFonts w:ascii="Arial" w:hAnsi="Arial" w:eastAsia="Arial"/>
          <w:b w:val="0"/>
          <w:sz w:val="22"/>
        </w:rPr>
        <w:t>to make a happy society,</w:t>
      </w:r>
    </w:p>
    <w:p>
      <w:r>
        <w:rPr>
          <w:rFonts w:ascii="Arial" w:hAnsi="Arial" w:eastAsia="Arial"/>
          <w:b w:val="0"/>
          <w:sz w:val="22"/>
        </w:rPr>
        <w:t>and that is not the way that I wish to live,</w:t>
      </w:r>
    </w:p>
    <w:p>
      <w:r>
        <w:rPr>
          <w:rFonts w:ascii="Arial" w:hAnsi="Arial" w:eastAsia="Arial"/>
          <w:b w:val="0"/>
          <w:sz w:val="22"/>
        </w:rPr>
        <w:t>and many others too,</w:t>
      </w:r>
    </w:p>
    <w:p>
      <w:r>
        <w:rPr>
          <w:rFonts w:ascii="Arial" w:hAnsi="Arial" w:eastAsia="Arial"/>
          <w:b w:val="0"/>
          <w:sz w:val="22"/>
        </w:rPr>
        <w:t>because what is a life,</w:t>
      </w:r>
    </w:p>
    <w:p>
      <w:r>
        <w:rPr>
          <w:rFonts w:ascii="Arial" w:hAnsi="Arial" w:eastAsia="Arial"/>
          <w:b w:val="0"/>
          <w:sz w:val="22"/>
        </w:rPr>
        <w:t>with no time to enjoy yourself,</w:t>
      </w:r>
    </w:p>
    <w:p>
      <w:r>
        <w:rPr>
          <w:rFonts w:ascii="Arial" w:hAnsi="Arial" w:eastAsia="Arial"/>
          <w:b w:val="0"/>
          <w:sz w:val="22"/>
        </w:rPr>
        <w:t>and what good are days,</w:t>
      </w:r>
    </w:p>
    <w:p>
      <w:r>
        <w:rPr>
          <w:rFonts w:ascii="Arial" w:hAnsi="Arial" w:eastAsia="Arial"/>
          <w:b w:val="0"/>
          <w:sz w:val="22"/>
        </w:rPr>
        <w:t>where you always feel depressed and blue?</w:t>
      </w:r>
    </w:p>
    <w:p>
      <w:r>
        <w:rPr>
          <w:rFonts w:ascii="Arial" w:hAnsi="Arial" w:eastAsia="Arial"/>
          <w:b w:val="0"/>
          <w:sz w:val="22"/>
        </w:rPr>
        <w:t>Not much good,</w:t>
      </w:r>
    </w:p>
    <w:p>
      <w:r>
        <w:rPr>
          <w:rFonts w:ascii="Arial" w:hAnsi="Arial" w:eastAsia="Arial"/>
          <w:b w:val="0"/>
          <w:sz w:val="22"/>
        </w:rPr>
        <w:t>for the heart and the mind,</w:t>
      </w:r>
    </w:p>
    <w:p>
      <w:r>
        <w:rPr>
          <w:rFonts w:ascii="Arial" w:hAnsi="Arial" w:eastAsia="Arial"/>
          <w:b w:val="0"/>
          <w:sz w:val="22"/>
        </w:rPr>
        <w:t>not much good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