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Good and bad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misery of a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misery of a day that will not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feelings good and bad,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mad and sad,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outside thunderclaps and lightning strikes,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palpitations inside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seems like tiny heart attacks,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vicious nights where you cannot relax,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sweating in the sheets in 90 degrees of heat,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laying there with great anxiety,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countless panic attacks,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 moonlight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sleeping pills by your 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fearful that if you take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may never see the other 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will be no coming back.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Good and bad,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mad and sad,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laying there in confusion, thinking your life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wondering if you are going mad, going mad,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cigarette in your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rain pours down the windowpane,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pain echoing inside your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brain that is whirling at a million miles an hour,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restlessly lay flat on your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the rain, and wanting to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complain to God for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when is God ever coming back?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