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Good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Gossip columnists,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good,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is not that something that you do.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Good,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no, it is not you for you belittle and you antagonise,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lie,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lie repeatedly,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you do,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you do.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Good, it is not something that you do,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you are not capable of good,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have met so many of you.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have met so many of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have lies written through your soul,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lies that trip off your tongue so easily,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have done more evil than the devil,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the devil has never been proved to have existed,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you, yes, there is pure evil in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pure evil and mental illness, I am sure.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So, do not bother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your words mean nothing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would but have your tongue stapled to a door,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that is evil and not what I will do,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so, to hell with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to hell with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you are not capable of good,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so, damn you and curse your wicked soul.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Damn you and curse your lies,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your evil that dwells in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you are not worth my time,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if I wanted to be evil,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would hammer your tongue to a door,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so, you could not talk anymore,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what good would that do,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you would only gesticulate,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write such rubbish,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if you were brought a pen and paper,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am sure,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am sure.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