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Good</w:t>
      </w:r>
    </w:p>
    <w:p/>
    <w:p>
      <w:r>
        <w:rPr>
          <w:rFonts w:ascii="Arial" w:hAnsi="Arial" w:eastAsia="Arial"/>
          <w:b w:val="0"/>
          <w:sz w:val="22"/>
        </w:rPr>
        <w:t>Good,</w:t>
      </w:r>
    </w:p>
    <w:p>
      <w:r>
        <w:rPr>
          <w:rFonts w:ascii="Arial" w:hAnsi="Arial" w:eastAsia="Arial"/>
          <w:b w:val="0"/>
          <w:sz w:val="22"/>
        </w:rPr>
        <w:t>good life,</w:t>
      </w:r>
    </w:p>
    <w:p>
      <w:r>
        <w:rPr>
          <w:rFonts w:ascii="Arial" w:hAnsi="Arial" w:eastAsia="Arial"/>
          <w:b w:val="0"/>
          <w:sz w:val="22"/>
        </w:rPr>
        <w:t>good times,</w:t>
      </w:r>
    </w:p>
    <w:p>
      <w:r>
        <w:rPr>
          <w:rFonts w:ascii="Arial" w:hAnsi="Arial" w:eastAsia="Arial"/>
          <w:b w:val="0"/>
          <w:sz w:val="22"/>
        </w:rPr>
        <w:t>happy hearts,</w:t>
      </w:r>
    </w:p>
    <w:p>
      <w:r>
        <w:rPr>
          <w:rFonts w:ascii="Arial" w:hAnsi="Arial" w:eastAsia="Arial"/>
          <w:b w:val="0"/>
          <w:sz w:val="22"/>
        </w:rPr>
        <w:t>happy minds,</w:t>
      </w:r>
    </w:p>
    <w:p>
      <w:r>
        <w:rPr>
          <w:rFonts w:ascii="Arial" w:hAnsi="Arial" w:eastAsia="Arial"/>
          <w:b w:val="0"/>
          <w:sz w:val="22"/>
        </w:rPr>
        <w:t>blue skies,</w:t>
      </w:r>
    </w:p>
    <w:p>
      <w:r>
        <w:rPr>
          <w:rFonts w:ascii="Arial" w:hAnsi="Arial" w:eastAsia="Arial"/>
          <w:b w:val="0"/>
          <w:sz w:val="22"/>
        </w:rPr>
        <w:t>the sun on the rise,</w:t>
      </w:r>
    </w:p>
    <w:p>
      <w:r>
        <w:rPr>
          <w:rFonts w:ascii="Arial" w:hAnsi="Arial" w:eastAsia="Arial"/>
          <w:b w:val="0"/>
          <w:sz w:val="22"/>
        </w:rPr>
        <w:t>effervescent light,</w:t>
      </w:r>
    </w:p>
    <w:p>
      <w:r>
        <w:rPr>
          <w:rFonts w:ascii="Arial" w:hAnsi="Arial" w:eastAsia="Arial"/>
          <w:b w:val="0"/>
          <w:sz w:val="22"/>
        </w:rPr>
        <w:t>magnificent times,</w:t>
      </w:r>
    </w:p>
    <w:p>
      <w:r>
        <w:rPr>
          <w:rFonts w:ascii="Arial" w:hAnsi="Arial" w:eastAsia="Arial"/>
          <w:b w:val="0"/>
          <w:sz w:val="22"/>
        </w:rPr>
        <w:t>standing in the ocean,</w:t>
      </w:r>
    </w:p>
    <w:p>
      <w:r>
        <w:rPr>
          <w:rFonts w:ascii="Arial" w:hAnsi="Arial" w:eastAsia="Arial"/>
          <w:b w:val="0"/>
          <w:sz w:val="22"/>
        </w:rPr>
        <w:t>so calm and quiet with peace inside,</w:t>
      </w:r>
    </w:p>
    <w:p>
      <w:r>
        <w:rPr>
          <w:rFonts w:ascii="Arial" w:hAnsi="Arial" w:eastAsia="Arial"/>
          <w:b w:val="0"/>
          <w:sz w:val="22"/>
        </w:rPr>
        <w:t>and happy thoughts that float so gently out of the mind,</w:t>
      </w:r>
    </w:p>
    <w:p>
      <w:r>
        <w:rPr>
          <w:rFonts w:ascii="Arial" w:hAnsi="Arial" w:eastAsia="Arial"/>
          <w:b w:val="0"/>
          <w:sz w:val="22"/>
        </w:rPr>
        <w:t>as you watch the sun,</w:t>
      </w:r>
    </w:p>
    <w:p>
      <w:r>
        <w:rPr>
          <w:rFonts w:ascii="Arial" w:hAnsi="Arial" w:eastAsia="Arial"/>
          <w:b w:val="0"/>
          <w:sz w:val="22"/>
        </w:rPr>
        <w:t>and as the waves they crash around your feet,</w:t>
      </w:r>
    </w:p>
    <w:p>
      <w:r>
        <w:rPr>
          <w:rFonts w:ascii="Arial" w:hAnsi="Arial" w:eastAsia="Arial"/>
          <w:b w:val="0"/>
          <w:sz w:val="22"/>
        </w:rPr>
        <w:t>and glorious visions of the sea and rocks pass,</w:t>
      </w:r>
    </w:p>
    <w:p>
      <w:r>
        <w:rPr>
          <w:rFonts w:ascii="Arial" w:hAnsi="Arial" w:eastAsia="Arial"/>
          <w:b w:val="0"/>
          <w:sz w:val="22"/>
        </w:rPr>
        <w:t>before your enchanted eyes,</w:t>
      </w:r>
    </w:p>
    <w:p>
      <w:r>
        <w:rPr>
          <w:rFonts w:ascii="Arial" w:hAnsi="Arial" w:eastAsia="Arial"/>
          <w:b w:val="0"/>
          <w:sz w:val="22"/>
        </w:rPr>
        <w:t>and oh, how beautiful the delight,</w:t>
      </w:r>
    </w:p>
    <w:p>
      <w:r>
        <w:rPr>
          <w:rFonts w:ascii="Arial" w:hAnsi="Arial" w:eastAsia="Arial"/>
          <w:b w:val="0"/>
          <w:sz w:val="22"/>
        </w:rPr>
        <w:t>and the sights,</w:t>
      </w:r>
    </w:p>
    <w:p>
      <w:r>
        <w:rPr>
          <w:rFonts w:ascii="Arial" w:hAnsi="Arial" w:eastAsia="Arial"/>
          <w:b w:val="0"/>
          <w:sz w:val="22"/>
        </w:rPr>
        <w:t>and what inspiration in your heart,</w:t>
      </w:r>
    </w:p>
    <w:p>
      <w:r>
        <w:rPr>
          <w:rFonts w:ascii="Arial" w:hAnsi="Arial" w:eastAsia="Arial"/>
          <w:b w:val="0"/>
          <w:sz w:val="22"/>
        </w:rPr>
        <w:t>that comes from the outside,</w:t>
      </w:r>
    </w:p>
    <w:p>
      <w:r>
        <w:rPr>
          <w:rFonts w:ascii="Arial" w:hAnsi="Arial" w:eastAsia="Arial"/>
          <w:b w:val="0"/>
          <w:sz w:val="22"/>
        </w:rPr>
        <w:t>that comes from the view of nature,</w:t>
      </w:r>
    </w:p>
    <w:p>
      <w:r>
        <w:rPr>
          <w:rFonts w:ascii="Arial" w:hAnsi="Arial" w:eastAsia="Arial"/>
          <w:b w:val="0"/>
          <w:sz w:val="22"/>
        </w:rPr>
        <w:t>that the wonders of the universe have so gloriously defined.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