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Golden glow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Golden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golden glow in the evening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colours of yellow and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various shades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 in the evening,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beauty in the summertime,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birds upon the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is still, and there is no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golden glow, turning into night in the finest of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golden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watching the sun set,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sunset so beautiful, as are all sunsets,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sunsets gradually turning into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sunsets so glorious and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can you ever forget,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the most spectacular of sights,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falling of the daylight,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raising up of the curtain of the night.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Golden glow, colours of yellow and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various shades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beauty in the eye of glorious hues,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golden glow as we wave goodbye to the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goodbye 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wave goodbye to the golden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say hello to the black of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moon in the sky is lit up by the sun like a search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sun shines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incredible power, the power of its rays,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stars twinkle in your eyes to great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majestically and how beautifully they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end of the day in the heavens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is the falling of the day into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a pleasure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gaze at the stars, as the stars shine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beautiful way to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the slumber of sleep, with heavens magic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such a glorious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such an incredibly beauteous,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effervescent end 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end to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beauty of the dark and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beauty of the stars, the stars shining so bright.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