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Go, go, go</w:t>
      </w:r>
    </w:p>
    <w:p/>
    <w:p>
      <w:r>
        <w:rPr>
          <w:rFonts w:ascii="Arial" w:hAnsi="Arial" w:eastAsia="Arial"/>
          <w:b w:val="0"/>
          <w:sz w:val="22"/>
        </w:rPr>
        <w:t>Go, go, go,</w:t>
      </w:r>
    </w:p>
    <w:p>
      <w:r>
        <w:rPr>
          <w:rFonts w:ascii="Arial" w:hAnsi="Arial" w:eastAsia="Arial"/>
          <w:b w:val="0"/>
          <w:sz w:val="22"/>
        </w:rPr>
        <w:t>go once more for me,</w:t>
      </w:r>
    </w:p>
    <w:p>
      <w:r>
        <w:rPr>
          <w:rFonts w:ascii="Arial" w:hAnsi="Arial" w:eastAsia="Arial"/>
          <w:b w:val="0"/>
          <w:sz w:val="22"/>
        </w:rPr>
        <w:t>for I am dying,</w:t>
      </w:r>
    </w:p>
    <w:p>
      <w:r>
        <w:rPr>
          <w:rFonts w:ascii="Arial" w:hAnsi="Arial" w:eastAsia="Arial"/>
          <w:b w:val="0"/>
          <w:sz w:val="22"/>
        </w:rPr>
        <w:t>and as I lay here in my bed,</w:t>
      </w:r>
    </w:p>
    <w:p>
      <w:r>
        <w:rPr>
          <w:rFonts w:ascii="Arial" w:hAnsi="Arial" w:eastAsia="Arial"/>
          <w:b w:val="0"/>
          <w:sz w:val="22"/>
        </w:rPr>
        <w:t>touch the Earth,</w:t>
      </w:r>
    </w:p>
    <w:p>
      <w:r>
        <w:rPr>
          <w:rFonts w:ascii="Arial" w:hAnsi="Arial" w:eastAsia="Arial"/>
          <w:b w:val="0"/>
          <w:sz w:val="22"/>
        </w:rPr>
        <w:t>touch the Earth with your hands,</w:t>
      </w:r>
    </w:p>
    <w:p>
      <w:r>
        <w:rPr>
          <w:rFonts w:ascii="Arial" w:hAnsi="Arial" w:eastAsia="Arial"/>
          <w:b w:val="0"/>
          <w:sz w:val="22"/>
        </w:rPr>
        <w:t>and please, bring me some of it,</w:t>
      </w:r>
    </w:p>
    <w:p>
      <w:r>
        <w:rPr>
          <w:rFonts w:ascii="Arial" w:hAnsi="Arial" w:eastAsia="Arial"/>
          <w:b w:val="0"/>
          <w:sz w:val="22"/>
        </w:rPr>
        <w:t>the Earth that put a smile upon my face,</w:t>
      </w:r>
    </w:p>
    <w:p>
      <w:r>
        <w:rPr>
          <w:rFonts w:ascii="Arial" w:hAnsi="Arial" w:eastAsia="Arial"/>
          <w:b w:val="0"/>
          <w:sz w:val="22"/>
        </w:rPr>
        <w:t>the Earth that meant so much to me,</w:t>
      </w:r>
    </w:p>
    <w:p>
      <w:r>
        <w:rPr>
          <w:rFonts w:ascii="Arial" w:hAnsi="Arial" w:eastAsia="Arial"/>
          <w:b w:val="0"/>
          <w:sz w:val="22"/>
        </w:rPr>
        <w:t>and though,</w:t>
      </w:r>
    </w:p>
    <w:p>
      <w:r>
        <w:rPr>
          <w:rFonts w:ascii="Arial" w:hAnsi="Arial" w:eastAsia="Arial"/>
          <w:b w:val="0"/>
          <w:sz w:val="22"/>
        </w:rPr>
        <w:t>and though I will never see it again,</w:t>
      </w:r>
    </w:p>
    <w:p>
      <w:r>
        <w:rPr>
          <w:rFonts w:ascii="Arial" w:hAnsi="Arial" w:eastAsia="Arial"/>
          <w:b w:val="0"/>
          <w:sz w:val="22"/>
        </w:rPr>
        <w:t>whilst alive please bury me in it overlooking the sea,</w:t>
      </w:r>
    </w:p>
    <w:p>
      <w:r>
        <w:rPr>
          <w:rFonts w:ascii="Arial" w:hAnsi="Arial" w:eastAsia="Arial"/>
          <w:b w:val="0"/>
          <w:sz w:val="22"/>
        </w:rPr>
        <w:t>because I am of the Earth,</w:t>
      </w:r>
    </w:p>
    <w:p>
      <w:r>
        <w:rPr>
          <w:rFonts w:ascii="Arial" w:hAnsi="Arial" w:eastAsia="Arial"/>
          <w:b w:val="0"/>
          <w:sz w:val="22"/>
        </w:rPr>
        <w:t>and when I am dead,</w:t>
      </w:r>
    </w:p>
    <w:p>
      <w:r>
        <w:rPr>
          <w:rFonts w:ascii="Arial" w:hAnsi="Arial" w:eastAsia="Arial"/>
          <w:b w:val="0"/>
          <w:sz w:val="22"/>
        </w:rPr>
        <w:t>please take me home,</w:t>
      </w:r>
    </w:p>
    <w:p>
      <w:r>
        <w:rPr>
          <w:rFonts w:ascii="Arial" w:hAnsi="Arial" w:eastAsia="Arial"/>
          <w:b w:val="0"/>
          <w:sz w:val="22"/>
        </w:rPr>
        <w:t>take me home to where I should be,</w:t>
      </w:r>
    </w:p>
    <w:p>
      <w:r>
        <w:rPr>
          <w:rFonts w:ascii="Arial" w:hAnsi="Arial" w:eastAsia="Arial"/>
          <w:b w:val="0"/>
          <w:sz w:val="22"/>
        </w:rPr>
        <w:t>in the Earth,</w:t>
      </w:r>
    </w:p>
    <w:p>
      <w:r>
        <w:rPr>
          <w:rFonts w:ascii="Arial" w:hAnsi="Arial" w:eastAsia="Arial"/>
          <w:b w:val="0"/>
          <w:sz w:val="22"/>
        </w:rPr>
        <w:t>in the Earth forever more where I will sleep for eternity,</w:t>
      </w:r>
    </w:p>
    <w:p>
      <w:r>
        <w:rPr>
          <w:rFonts w:ascii="Arial" w:hAnsi="Arial" w:eastAsia="Arial"/>
          <w:b w:val="0"/>
          <w:sz w:val="22"/>
        </w:rPr>
        <w:t>where I will sleep,</w:t>
      </w:r>
    </w:p>
    <w:p>
      <w:r>
        <w:rPr>
          <w:rFonts w:ascii="Arial" w:hAnsi="Arial" w:eastAsia="Arial"/>
          <w:b w:val="0"/>
          <w:sz w:val="22"/>
        </w:rPr>
        <w:t>to the sound of the waves and the crashing of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