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Go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Go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 into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 into you where the light does shine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for, I have seen the devil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devil in you fighting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go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 into you I beg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beg of you do not keep this night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not that black of a mood, are you?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 does not suit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go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 into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pull out the light for there is a goodness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seen it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those eyes they seem like they could 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light a little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go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 into you and be the angel that I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have been scared by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wish for it to be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are better than those that you have around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who are trying to drag you down into the ground, below.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go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 in and pull yourself into the light my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must fight the night or it will envelope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you do not fight it until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will the darkness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the world is destroyed?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Destroyed from such pain and from such hurt,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suffering that from the blackness is deployed,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deployed by the disturbance of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do not let the darkness win,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no eternal night should fill you my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are but an angel with broken wings,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not how for you I wish it to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love you and I am here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here to help you 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help you rise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black is not your colour,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do not have a wicked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by chance so the darkness,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was brought upon thee,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vicious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did take its toll and play its part.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go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 into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reach for the stars in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pull out the light from the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fill yourself with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fill yourself with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 brave and be courageous,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no darkness scare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tear you asunder and fight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fight the night and with your wings learn to fly,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learn to fly towards the sun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learn to let the light 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learn to make the devil cry.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is out tonight?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is out tonight,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Brooklyn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anyone at all?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who is out tonight,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streetlights,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the rain does fall?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is out tonight, anyone at all?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is out tonight?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jokers,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nefarious,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pimps,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hookers,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crazy,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howling at the moon?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Howling at the moon like a loon?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Most probably,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most probably, all walking tall.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tall down these city streets,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full of drugs and full of alcohol,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full of bad intent,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going to smash the night and steal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spend the money, of every hapless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every hapless soul,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they have bedazzled with their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fake romance,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devilishly enticing smiles.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