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Go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passing stranger,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a terrible hotel somewhere,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passing upon the stairs,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 few words of advice,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go, go lightly. go lightly up the stairs,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go lightly past the drunk who sleeps in his chair.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Go lightly and do not disturb,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he will ramble on more than his fair share.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go lightly, go lightly up the stairs,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pray for your bed to still be there.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Because, in this house of ill repute,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landlord does not care,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 takes more for his rent than which is fair.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go lightly up the stairs,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try not to wake the landlord,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he will only ask you for the rent,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of which you should not pay him,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it is the worst hotel we have ever known anywhere,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we, we are saving so conscientiously,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get away from this rat-infested lair.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 should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whatever you do go lightly up the stairs,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are likely to be faced with leers and stares,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shouts and the screams of the vagabonds,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which will only disturb your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hopefully by the morning you will gone,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if you are not murdered in your bed,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this place it is cursed I am sure,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good luck and good night my friend,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may you awake to see the dawn,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 it arrives, we will be long gone,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hope you will too,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 far away from there,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far away from there.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