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Give me a call</w:t>
      </w:r>
    </w:p>
    <w:p/>
    <w:p>
      <w:r>
        <w:rPr>
          <w:rFonts w:ascii="Arial" w:hAnsi="Arial" w:eastAsia="Arial"/>
          <w:b w:val="0"/>
          <w:sz w:val="22"/>
        </w:rPr>
        <w:t>Yes, let me know a time,</w:t>
      </w:r>
    </w:p>
    <w:p>
      <w:r>
        <w:rPr>
          <w:rFonts w:ascii="Arial" w:hAnsi="Arial" w:eastAsia="Arial"/>
          <w:b w:val="0"/>
          <w:sz w:val="22"/>
        </w:rPr>
        <w:t>because this time zone,</w:t>
      </w:r>
    </w:p>
    <w:p>
      <w:r>
        <w:rPr>
          <w:rFonts w:ascii="Arial" w:hAnsi="Arial" w:eastAsia="Arial"/>
          <w:b w:val="0"/>
          <w:sz w:val="22"/>
        </w:rPr>
        <w:t>it really takes some getting used to,</w:t>
      </w:r>
    </w:p>
    <w:p>
      <w:r>
        <w:rPr>
          <w:rFonts w:ascii="Arial" w:hAnsi="Arial" w:eastAsia="Arial"/>
          <w:b w:val="0"/>
          <w:sz w:val="22"/>
        </w:rPr>
        <w:t>now we are far away from each other,</w:t>
      </w:r>
    </w:p>
    <w:p>
      <w:r>
        <w:rPr>
          <w:rFonts w:ascii="Arial" w:hAnsi="Arial" w:eastAsia="Arial"/>
          <w:b w:val="0"/>
          <w:sz w:val="22"/>
        </w:rPr>
        <w:t>on opposite sides of the world,</w:t>
      </w:r>
    </w:p>
    <w:p>
      <w:r>
        <w:rPr>
          <w:rFonts w:ascii="Arial" w:hAnsi="Arial" w:eastAsia="Arial"/>
          <w:b w:val="0"/>
          <w:sz w:val="22"/>
        </w:rPr>
        <w:t>and I miss you I truly do,</w:t>
      </w:r>
    </w:p>
    <w:p>
      <w:r>
        <w:rPr>
          <w:rFonts w:ascii="Arial" w:hAnsi="Arial" w:eastAsia="Arial"/>
          <w:b w:val="0"/>
          <w:sz w:val="22"/>
        </w:rPr>
        <w:t>like you miss me too,</w:t>
      </w:r>
    </w:p>
    <w:p>
      <w:r>
        <w:rPr>
          <w:rFonts w:ascii="Arial" w:hAnsi="Arial" w:eastAsia="Arial"/>
          <w:b w:val="0"/>
          <w:sz w:val="22"/>
        </w:rPr>
        <w:t>so, please give me a call,</w:t>
      </w:r>
    </w:p>
    <w:p>
      <w:r>
        <w:rPr>
          <w:rFonts w:ascii="Arial" w:hAnsi="Arial" w:eastAsia="Arial"/>
          <w:b w:val="0"/>
          <w:sz w:val="22"/>
        </w:rPr>
        <w:t>and tell me that you've missed me,</w:t>
      </w:r>
    </w:p>
    <w:p>
      <w:r>
        <w:rPr>
          <w:rFonts w:ascii="Arial" w:hAnsi="Arial" w:eastAsia="Arial"/>
          <w:b w:val="0"/>
          <w:sz w:val="22"/>
        </w:rPr>
        <w:t>and I'll you blow you a kiss down the telephone,</w:t>
      </w:r>
    </w:p>
    <w:p>
      <w:r>
        <w:rPr>
          <w:rFonts w:ascii="Arial" w:hAnsi="Arial" w:eastAsia="Arial"/>
          <w:b w:val="0"/>
          <w:sz w:val="22"/>
        </w:rPr>
        <w:t>and I'll tell you that I've missed you too,</w:t>
      </w:r>
    </w:p>
    <w:p>
      <w:r>
        <w:rPr>
          <w:rFonts w:ascii="Arial" w:hAnsi="Arial" w:eastAsia="Arial"/>
          <w:b w:val="0"/>
          <w:sz w:val="22"/>
        </w:rPr>
        <w:t>because you know I do not like to be alone,</w:t>
      </w:r>
    </w:p>
    <w:p>
      <w:r>
        <w:rPr>
          <w:rFonts w:ascii="Arial" w:hAnsi="Arial" w:eastAsia="Arial"/>
          <w:b w:val="0"/>
          <w:sz w:val="22"/>
        </w:rPr>
        <w:t>no,</w:t>
      </w:r>
    </w:p>
    <w:p>
      <w:r>
        <w:rPr>
          <w:rFonts w:ascii="Arial" w:hAnsi="Arial" w:eastAsia="Arial"/>
          <w:b w:val="0"/>
          <w:sz w:val="22"/>
        </w:rPr>
        <w:t>no,</w:t>
      </w:r>
    </w:p>
    <w:p>
      <w:r>
        <w:rPr>
          <w:rFonts w:ascii="Arial" w:hAnsi="Arial" w:eastAsia="Arial"/>
          <w:b w:val="0"/>
          <w:sz w:val="22"/>
        </w:rPr>
        <w:t>no,</w:t>
      </w:r>
    </w:p>
    <w:p>
      <w:r>
        <w:rPr>
          <w:rFonts w:ascii="Arial" w:hAnsi="Arial" w:eastAsia="Arial"/>
          <w:b w:val="0"/>
          <w:sz w:val="22"/>
        </w:rPr>
        <w:t>but time is my enemy,</w:t>
      </w:r>
    </w:p>
    <w:p>
      <w:r>
        <w:rPr>
          <w:rFonts w:ascii="Arial" w:hAnsi="Arial" w:eastAsia="Arial"/>
          <w:b w:val="0"/>
          <w:sz w:val="22"/>
        </w:rPr>
        <w:t>and it is worse when I am lonely,</w:t>
      </w:r>
    </w:p>
    <w:p>
      <w:r>
        <w:rPr>
          <w:rFonts w:ascii="Arial" w:hAnsi="Arial" w:eastAsia="Arial"/>
          <w:b w:val="0"/>
          <w:sz w:val="22"/>
        </w:rPr>
        <w:t>and here I will wait for time,</w:t>
      </w:r>
    </w:p>
    <w:p>
      <w:r>
        <w:rPr>
          <w:rFonts w:ascii="Arial" w:hAnsi="Arial" w:eastAsia="Arial"/>
          <w:b w:val="0"/>
          <w:sz w:val="22"/>
        </w:rPr>
        <w:t>but it does not fly as fast as it should though,</w:t>
      </w:r>
    </w:p>
    <w:p>
      <w:r>
        <w:rPr>
          <w:rFonts w:ascii="Arial" w:hAnsi="Arial" w:eastAsia="Arial"/>
          <w:b w:val="0"/>
          <w:sz w:val="22"/>
        </w:rPr>
        <w:t>because time it passes far too slow,</w:t>
      </w:r>
    </w:p>
    <w:p>
      <w:r>
        <w:rPr>
          <w:rFonts w:ascii="Arial" w:hAnsi="Arial" w:eastAsia="Arial"/>
          <w:b w:val="0"/>
          <w:sz w:val="22"/>
        </w:rPr>
        <w:t>slow, slow, slow,</w:t>
      </w:r>
    </w:p>
    <w:p>
      <w:r>
        <w:rPr>
          <w:rFonts w:ascii="Arial" w:hAnsi="Arial" w:eastAsia="Arial"/>
          <w:b w:val="0"/>
          <w:sz w:val="22"/>
        </w:rPr>
        <w:t>yes, oh, how it drags</w:t>
      </w:r>
    </w:p>
    <w:p>
      <w:r>
        <w:rPr>
          <w:rFonts w:ascii="Arial" w:hAnsi="Arial" w:eastAsia="Arial"/>
          <w:b w:val="0"/>
          <w:sz w:val="22"/>
        </w:rPr>
        <w:t>how it drags,</w:t>
      </w:r>
    </w:p>
    <w:p>
      <w:r>
        <w:rPr>
          <w:rFonts w:ascii="Arial" w:hAnsi="Arial" w:eastAsia="Arial"/>
          <w:b w:val="0"/>
          <w:sz w:val="22"/>
        </w:rPr>
        <w:t>and it feels like it will never go,</w:t>
      </w:r>
    </w:p>
    <w:p>
      <w:r>
        <w:rPr>
          <w:rFonts w:ascii="Arial" w:hAnsi="Arial" w:eastAsia="Arial"/>
          <w:b w:val="0"/>
          <w:sz w:val="22"/>
        </w:rPr>
        <w:t>as I count down the hours,</w:t>
      </w:r>
    </w:p>
    <w:p>
      <w:r>
        <w:rPr>
          <w:rFonts w:ascii="Arial" w:hAnsi="Arial" w:eastAsia="Arial"/>
          <w:b w:val="0"/>
          <w:sz w:val="22"/>
        </w:rPr>
        <w:t>the hours until you call me on the telephone,</w:t>
      </w:r>
    </w:p>
    <w:p>
      <w:r>
        <w:rPr>
          <w:rFonts w:ascii="Arial" w:hAnsi="Arial" w:eastAsia="Arial"/>
          <w:b w:val="0"/>
          <w:sz w:val="22"/>
        </w:rPr>
        <w:t>oh, what it is to be alone,</w:t>
      </w:r>
    </w:p>
    <w:p>
      <w:r>
        <w:rPr>
          <w:rFonts w:ascii="Arial" w:hAnsi="Arial" w:eastAsia="Arial"/>
          <w:b w:val="0"/>
          <w:sz w:val="22"/>
        </w:rPr>
        <w:t>when you are in another time zone,</w:t>
      </w:r>
    </w:p>
    <w:p>
      <w:r>
        <w:rPr>
          <w:rFonts w:ascii="Arial" w:hAnsi="Arial" w:eastAsia="Arial"/>
          <w:b w:val="0"/>
          <w:sz w:val="22"/>
        </w:rPr>
        <w:t>and the one you love is so far away,</w:t>
      </w:r>
    </w:p>
    <w:p>
      <w:r>
        <w:rPr>
          <w:rFonts w:ascii="Arial" w:hAnsi="Arial" w:eastAsia="Arial"/>
          <w:b w:val="0"/>
          <w:sz w:val="22"/>
        </w:rPr>
        <w:t>and your heart does so bemoan,</w:t>
      </w:r>
    </w:p>
    <w:p>
      <w:r>
        <w:rPr>
          <w:rFonts w:ascii="Arial" w:hAnsi="Arial" w:eastAsia="Arial"/>
          <w:b w:val="0"/>
          <w:sz w:val="22"/>
        </w:rPr>
        <w:t>bemoan the loneliness,</w:t>
      </w:r>
    </w:p>
    <w:p>
      <w:r>
        <w:rPr>
          <w:rFonts w:ascii="Arial" w:hAnsi="Arial" w:eastAsia="Arial"/>
          <w:b w:val="0"/>
          <w:sz w:val="22"/>
        </w:rPr>
        <w:t>but how the heart grows fonder with absence,</w:t>
      </w:r>
    </w:p>
    <w:p>
      <w:r>
        <w:rPr>
          <w:rFonts w:ascii="Arial" w:hAnsi="Arial" w:eastAsia="Arial"/>
          <w:b w:val="0"/>
          <w:sz w:val="22"/>
        </w:rPr>
        <w:t>but love down the telephone it is not the same,</w:t>
      </w:r>
    </w:p>
    <w:p>
      <w:r>
        <w:rPr>
          <w:rFonts w:ascii="Arial" w:hAnsi="Arial" w:eastAsia="Arial"/>
          <w:b w:val="0"/>
          <w:sz w:val="22"/>
        </w:rPr>
        <w:t>never the same at all,</w:t>
      </w:r>
    </w:p>
    <w:p>
      <w:r>
        <w:rPr>
          <w:rFonts w:ascii="Arial" w:hAnsi="Arial" w:eastAsia="Arial"/>
          <w:b w:val="0"/>
          <w:sz w:val="22"/>
        </w:rPr>
        <w:t>and here I wait in solitude,</w:t>
      </w:r>
    </w:p>
    <w:p>
      <w:r>
        <w:rPr>
          <w:rFonts w:ascii="Arial" w:hAnsi="Arial" w:eastAsia="Arial"/>
          <w:b w:val="0"/>
          <w:sz w:val="22"/>
        </w:rPr>
        <w:t>for the second hand to fall, and for the hours to pass,</w:t>
      </w:r>
    </w:p>
    <w:p>
      <w:r>
        <w:rPr>
          <w:rFonts w:ascii="Arial" w:hAnsi="Arial" w:eastAsia="Arial"/>
          <w:b w:val="0"/>
          <w:sz w:val="22"/>
        </w:rPr>
        <w:t>and for you to call,</w:t>
      </w:r>
    </w:p>
    <w:p>
      <w:r>
        <w:rPr>
          <w:rFonts w:ascii="Arial" w:hAnsi="Arial" w:eastAsia="Arial"/>
          <w:b w:val="0"/>
          <w:sz w:val="22"/>
        </w:rPr>
        <w:t>and for our lonely hearts to meet once more,</w:t>
      </w:r>
    </w:p>
    <w:p>
      <w:r>
        <w:rPr>
          <w:rFonts w:ascii="Arial" w:hAnsi="Arial" w:eastAsia="Arial"/>
          <w:b w:val="0"/>
          <w:sz w:val="22"/>
        </w:rPr>
        <w:t>across the sea and oceans finally,</w:t>
      </w:r>
    </w:p>
    <w:p>
      <w:r>
        <w:rPr>
          <w:rFonts w:ascii="Arial" w:hAnsi="Arial" w:eastAsia="Arial"/>
          <w:b w:val="0"/>
          <w:sz w:val="22"/>
        </w:rPr>
        <w:t>and what a relief it will be,</w:t>
      </w:r>
    </w:p>
    <w:p>
      <w:r>
        <w:rPr>
          <w:rFonts w:ascii="Arial" w:hAnsi="Arial" w:eastAsia="Arial"/>
          <w:b w:val="0"/>
          <w:sz w:val="22"/>
        </w:rPr>
        <w:t>because this time apart is killing me,</w:t>
      </w:r>
    </w:p>
    <w:p>
      <w:r>
        <w:rPr>
          <w:rFonts w:ascii="Arial" w:hAnsi="Arial" w:eastAsia="Arial"/>
          <w:b w:val="0"/>
          <w:sz w:val="22"/>
        </w:rPr>
        <w:t>and I cannot wait to hear your voice,</w:t>
      </w:r>
    </w:p>
    <w:p>
      <w:r>
        <w:rPr>
          <w:rFonts w:ascii="Arial" w:hAnsi="Arial" w:eastAsia="Arial"/>
          <w:b w:val="0"/>
          <w:sz w:val="22"/>
        </w:rPr>
        <w:t>and tell you that I love you,</w:t>
      </w:r>
    </w:p>
    <w:p>
      <w:r>
        <w:rPr>
          <w:rFonts w:ascii="Arial" w:hAnsi="Arial" w:eastAsia="Arial"/>
          <w:b w:val="0"/>
          <w:sz w:val="22"/>
        </w:rPr>
        <w:t>and you me,</w:t>
      </w:r>
    </w:p>
    <w:p>
      <w:r>
        <w:rPr>
          <w:rFonts w:ascii="Arial" w:hAnsi="Arial" w:eastAsia="Arial"/>
          <w:b w:val="0"/>
          <w:sz w:val="22"/>
        </w:rPr>
        <w:t>and our feelings flood out of us like a river,</w:t>
      </w:r>
    </w:p>
    <w:p>
      <w:r>
        <w:rPr>
          <w:rFonts w:ascii="Arial" w:hAnsi="Arial" w:eastAsia="Arial"/>
          <w:b w:val="0"/>
          <w:sz w:val="22"/>
        </w:rPr>
        <w:t>feelings that are as magical and as beautiful as can be,</w:t>
      </w:r>
    </w:p>
    <w:p>
      <w:r>
        <w:rPr>
          <w:rFonts w:ascii="Arial" w:hAnsi="Arial" w:eastAsia="Arial"/>
          <w:b w:val="0"/>
          <w:sz w:val="22"/>
        </w:rPr>
        <w:t>oh, time, how I wish you would hurry,</w:t>
      </w:r>
    </w:p>
    <w:p>
      <w:r>
        <w:rPr>
          <w:rFonts w:ascii="Arial" w:hAnsi="Arial" w:eastAsia="Arial"/>
          <w:b w:val="0"/>
          <w:sz w:val="22"/>
        </w:rPr>
        <w:t>because my true love is waiting for me, on the telephone line,</w:t>
      </w:r>
    </w:p>
    <w:p>
      <w:r>
        <w:rPr>
          <w:rFonts w:ascii="Arial" w:hAnsi="Arial" w:eastAsia="Arial"/>
          <w:b w:val="0"/>
          <w:sz w:val="22"/>
        </w:rPr>
        <w:t>but sadly, time does not understand my urgency.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