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Give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Do not give up, do not give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the obstacles in front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fail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any obstacle cannot be overcome,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approach it correctly,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give up, and think about things a little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time you will see there is no obstacle too big,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every obstacle is all in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whether imaginary or physically,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if you think about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really think about it if there is a problem,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then there must be a solution,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perseverance, and logic and common sense,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apply your mind, you will overcome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a mountain, is not a mountain if you think clearly.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