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Getting closer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Getting closer, getting closer to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getting tired, getting tired looking for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friends upon whom I can depend,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understanding,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who comprehend,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to improve my sociability,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hopefully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to meet, people of intellect, wisdom, and respect,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have had enough of ignorance,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stupidity around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especially from the idiots in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intolerant people with no airs and graces,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hate filled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that utter such idiotic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filled with stupidity and imbecility,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I curse that idiocy,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they are fully replete.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