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Get on with your life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Get on with your life they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it is not easy I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 memory is not what it used to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 is damage in your head.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Get on with your life they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with anxiety and depression,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intrusive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constant battle raging in your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not easy I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not easy for you to pick up the pieces of a shattered life.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others do not always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chaos and the disorder,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mental illness plays,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an individual’s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everyone is different,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all the self-help books,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never get it totally right.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Get on with your life they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it is not as easy as it looks,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with mental illness,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is a plague upon society,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plague that ravages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deprives people's lives of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months and years,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could be much better spent,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much better spent.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