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Get it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Get it while you can,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get it, get it quick,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get a tan, but do not let the sun make you sick,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get it quick,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it does not seem to last barely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summer goes much faster than planned,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get it while you can,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get it, get it quick,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get a tan, get a tan, but not too much,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not too much, don't want no sunburn,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don't want no sunburn,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where every touch is as painful,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if having been in the frying pan.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