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Gentility of the night</w:t>
      </w:r>
    </w:p>
    <w:p/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In the tenderness and the gentility of the night,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so do the star’s shine down,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upon the firmament of the Earth,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to our great delight,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such is the magnitude of your smile,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that to see it is a wondrous sight,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oh, how do you look,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in such awe am I, that the heart flutters every time,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with you so radiant and beaming and beauteous,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your words so delicate and light,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they linger so gently upon your tongue,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before passing out into the wondrous night,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 am gently and contentedly wrapped up in your company,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you are effervescent,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joyous and inspired,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with a positivity and a happiness in your eyes,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with such elegance do you shine,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your radiance it dazzles me,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 revel in the deepest beauty of your eyes,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in them,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 am lost to the world,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set afloat in such bliss,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in the happiest of times.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