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Futile</w:t>
      </w:r>
    </w:p>
    <w:p/>
    <w:p>
      <w:r>
        <w:rPr>
          <w:rFonts w:ascii="Arial" w:hAnsi="Arial" w:eastAsia="Arial"/>
          <w:b w:val="0"/>
          <w:sz w:val="22"/>
        </w:rPr>
        <w:t>Futile was the night,</w:t>
      </w:r>
    </w:p>
    <w:p>
      <w:r>
        <w:rPr>
          <w:rFonts w:ascii="Arial" w:hAnsi="Arial" w:eastAsia="Arial"/>
          <w:b w:val="0"/>
          <w:sz w:val="22"/>
        </w:rPr>
        <w:t>that you came to me,</w:t>
      </w:r>
    </w:p>
    <w:p>
      <w:r>
        <w:rPr>
          <w:rFonts w:ascii="Arial" w:hAnsi="Arial" w:eastAsia="Arial"/>
          <w:b w:val="0"/>
          <w:sz w:val="22"/>
        </w:rPr>
        <w:t>futile was that time,</w:t>
      </w:r>
    </w:p>
    <w:p>
      <w:r>
        <w:rPr>
          <w:rFonts w:ascii="Arial" w:hAnsi="Arial" w:eastAsia="Arial"/>
          <w:b w:val="0"/>
          <w:sz w:val="22"/>
        </w:rPr>
        <w:t>the time that I could not save you,</w:t>
      </w:r>
    </w:p>
    <w:p>
      <w:r>
        <w:rPr>
          <w:rFonts w:ascii="Arial" w:hAnsi="Arial" w:eastAsia="Arial"/>
          <w:b w:val="0"/>
          <w:sz w:val="22"/>
        </w:rPr>
        <w:t>from your insanity,</w:t>
      </w:r>
    </w:p>
    <w:p>
      <w:r>
        <w:rPr>
          <w:rFonts w:ascii="Arial" w:hAnsi="Arial" w:eastAsia="Arial"/>
          <w:b w:val="0"/>
          <w:sz w:val="22"/>
        </w:rPr>
        <w:t>futile,</w:t>
      </w:r>
    </w:p>
    <w:p>
      <w:r>
        <w:rPr>
          <w:rFonts w:ascii="Arial" w:hAnsi="Arial" w:eastAsia="Arial"/>
          <w:b w:val="0"/>
          <w:sz w:val="22"/>
        </w:rPr>
        <w:t>and though you tried to smile,</w:t>
      </w:r>
    </w:p>
    <w:p>
      <w:r>
        <w:rPr>
          <w:rFonts w:ascii="Arial" w:hAnsi="Arial" w:eastAsia="Arial"/>
          <w:b w:val="0"/>
          <w:sz w:val="22"/>
        </w:rPr>
        <w:t>there was such pain behind your eyes,</w:t>
      </w:r>
    </w:p>
    <w:p>
      <w:r>
        <w:rPr>
          <w:rFonts w:ascii="Arial" w:hAnsi="Arial" w:eastAsia="Arial"/>
          <w:b w:val="0"/>
          <w:sz w:val="22"/>
        </w:rPr>
        <w:t>an oceans worth of pain,</w:t>
      </w:r>
    </w:p>
    <w:p>
      <w:r>
        <w:rPr>
          <w:rFonts w:ascii="Arial" w:hAnsi="Arial" w:eastAsia="Arial"/>
          <w:b w:val="0"/>
          <w:sz w:val="22"/>
        </w:rPr>
        <w:t>an ocean of tears I did surmise,</w:t>
      </w:r>
    </w:p>
    <w:p>
      <w:r>
        <w:rPr>
          <w:rFonts w:ascii="Arial" w:hAnsi="Arial" w:eastAsia="Arial"/>
          <w:b w:val="0"/>
          <w:sz w:val="22"/>
        </w:rPr>
        <w:t>yes, futile was the night,</w:t>
      </w:r>
    </w:p>
    <w:p>
      <w:r>
        <w:rPr>
          <w:rFonts w:ascii="Arial" w:hAnsi="Arial" w:eastAsia="Arial"/>
          <w:b w:val="0"/>
          <w:sz w:val="22"/>
        </w:rPr>
        <w:t>that we sat together by the fire,</w:t>
      </w:r>
    </w:p>
    <w:p>
      <w:r>
        <w:rPr>
          <w:rFonts w:ascii="Arial" w:hAnsi="Arial" w:eastAsia="Arial"/>
          <w:b w:val="0"/>
          <w:sz w:val="22"/>
        </w:rPr>
        <w:t>with our glasses of wine,</w:t>
      </w:r>
    </w:p>
    <w:p>
      <w:r>
        <w:rPr>
          <w:rFonts w:ascii="Arial" w:hAnsi="Arial" w:eastAsia="Arial"/>
          <w:b w:val="0"/>
          <w:sz w:val="22"/>
        </w:rPr>
        <w:t>and your heart it was filled with unhappiness,</w:t>
      </w:r>
    </w:p>
    <w:p>
      <w:r>
        <w:rPr>
          <w:rFonts w:ascii="Arial" w:hAnsi="Arial" w:eastAsia="Arial"/>
          <w:b w:val="0"/>
          <w:sz w:val="22"/>
        </w:rPr>
        <w:t>and you,</w:t>
      </w:r>
    </w:p>
    <w:p>
      <w:r>
        <w:rPr>
          <w:rFonts w:ascii="Arial" w:hAnsi="Arial" w:eastAsia="Arial"/>
          <w:b w:val="0"/>
          <w:sz w:val="22"/>
        </w:rPr>
        <w:t>you talked to me about it all,</w:t>
      </w:r>
    </w:p>
    <w:p>
      <w:r>
        <w:rPr>
          <w:rFonts w:ascii="Arial" w:hAnsi="Arial" w:eastAsia="Arial"/>
          <w:b w:val="0"/>
          <w:sz w:val="22"/>
        </w:rPr>
        <w:t>and you described your unhappy relationship,</w:t>
      </w:r>
    </w:p>
    <w:p>
      <w:r>
        <w:rPr>
          <w:rFonts w:ascii="Arial" w:hAnsi="Arial" w:eastAsia="Arial"/>
          <w:b w:val="0"/>
          <w:sz w:val="22"/>
        </w:rPr>
        <w:t>and you explained why it was that way,</w:t>
      </w:r>
    </w:p>
    <w:p>
      <w:r>
        <w:rPr>
          <w:rFonts w:ascii="Arial" w:hAnsi="Arial" w:eastAsia="Arial"/>
          <w:b w:val="0"/>
          <w:sz w:val="22"/>
        </w:rPr>
        <w:t>and you explained,</w:t>
      </w:r>
    </w:p>
    <w:p>
      <w:r>
        <w:rPr>
          <w:rFonts w:ascii="Arial" w:hAnsi="Arial" w:eastAsia="Arial"/>
          <w:b w:val="0"/>
          <w:sz w:val="22"/>
        </w:rPr>
        <w:t>that he was vicious, rude, and crude,</w:t>
      </w:r>
    </w:p>
    <w:p>
      <w:r>
        <w:rPr>
          <w:rFonts w:ascii="Arial" w:hAnsi="Arial" w:eastAsia="Arial"/>
          <w:b w:val="0"/>
          <w:sz w:val="22"/>
        </w:rPr>
        <w:t>and not sensitive at all,</w:t>
      </w:r>
    </w:p>
    <w:p>
      <w:r>
        <w:rPr>
          <w:rFonts w:ascii="Arial" w:hAnsi="Arial" w:eastAsia="Arial"/>
          <w:b w:val="0"/>
          <w:sz w:val="22"/>
        </w:rPr>
        <w:t>and you, you initially fell for his looks,</w:t>
      </w:r>
    </w:p>
    <w:p>
      <w:r>
        <w:rPr>
          <w:rFonts w:ascii="Arial" w:hAnsi="Arial" w:eastAsia="Arial"/>
          <w:b w:val="0"/>
          <w:sz w:val="22"/>
        </w:rPr>
        <w:t>and he wined and dined,</w:t>
      </w:r>
    </w:p>
    <w:p>
      <w:r>
        <w:rPr>
          <w:rFonts w:ascii="Arial" w:hAnsi="Arial" w:eastAsia="Arial"/>
          <w:b w:val="0"/>
          <w:sz w:val="22"/>
        </w:rPr>
        <w:t>and charmed you by buying you gifts,</w:t>
      </w:r>
    </w:p>
    <w:p>
      <w:r>
        <w:rPr>
          <w:rFonts w:ascii="Arial" w:hAnsi="Arial" w:eastAsia="Arial"/>
          <w:b w:val="0"/>
          <w:sz w:val="22"/>
        </w:rPr>
        <w:t>and you were for a moment happy until reality began to hit,</w:t>
      </w:r>
    </w:p>
    <w:p>
      <w:r>
        <w:rPr>
          <w:rFonts w:ascii="Arial" w:hAnsi="Arial" w:eastAsia="Arial"/>
          <w:b w:val="0"/>
          <w:sz w:val="22"/>
        </w:rPr>
        <w:t>because then came the drinking,</w:t>
      </w:r>
    </w:p>
    <w:p>
      <w:r>
        <w:rPr>
          <w:rFonts w:ascii="Arial" w:hAnsi="Arial" w:eastAsia="Arial"/>
          <w:b w:val="0"/>
          <w:sz w:val="22"/>
        </w:rPr>
        <w:t>and the belittling and the abuse,</w:t>
      </w:r>
    </w:p>
    <w:p>
      <w:r>
        <w:rPr>
          <w:rFonts w:ascii="Arial" w:hAnsi="Arial" w:eastAsia="Arial"/>
          <w:b w:val="0"/>
          <w:sz w:val="22"/>
        </w:rPr>
        <w:t>of which he would not quit,</w:t>
      </w:r>
    </w:p>
    <w:p>
      <w:r>
        <w:rPr>
          <w:rFonts w:ascii="Arial" w:hAnsi="Arial" w:eastAsia="Arial"/>
          <w:b w:val="0"/>
          <w:sz w:val="22"/>
        </w:rPr>
        <w:t>and that night you reached out to me to comfort you,</w:t>
      </w:r>
    </w:p>
    <w:p>
      <w:r>
        <w:rPr>
          <w:rFonts w:ascii="Arial" w:hAnsi="Arial" w:eastAsia="Arial"/>
          <w:b w:val="0"/>
          <w:sz w:val="22"/>
        </w:rPr>
        <w:t>and I did,</w:t>
      </w:r>
    </w:p>
    <w:p>
      <w:r>
        <w:rPr>
          <w:rFonts w:ascii="Arial" w:hAnsi="Arial" w:eastAsia="Arial"/>
          <w:b w:val="0"/>
          <w:sz w:val="22"/>
        </w:rPr>
        <w:t>and we kissed,</w:t>
      </w:r>
    </w:p>
    <w:p>
      <w:r>
        <w:rPr>
          <w:rFonts w:ascii="Arial" w:hAnsi="Arial" w:eastAsia="Arial"/>
          <w:b w:val="0"/>
          <w:sz w:val="22"/>
        </w:rPr>
        <w:t>we kissed,</w:t>
      </w:r>
    </w:p>
    <w:p>
      <w:r>
        <w:rPr>
          <w:rFonts w:ascii="Arial" w:hAnsi="Arial" w:eastAsia="Arial"/>
          <w:b w:val="0"/>
          <w:sz w:val="22"/>
        </w:rPr>
        <w:t>and we cuddled and we embraced,</w:t>
      </w:r>
    </w:p>
    <w:p>
      <w:r>
        <w:rPr>
          <w:rFonts w:ascii="Arial" w:hAnsi="Arial" w:eastAsia="Arial"/>
          <w:b w:val="0"/>
          <w:sz w:val="22"/>
        </w:rPr>
        <w:t>and we gave in to our desires,</w:t>
      </w:r>
    </w:p>
    <w:p>
      <w:r>
        <w:rPr>
          <w:rFonts w:ascii="Arial" w:hAnsi="Arial" w:eastAsia="Arial"/>
          <w:b w:val="0"/>
          <w:sz w:val="22"/>
        </w:rPr>
        <w:t>and we had our fun by the fire,</w:t>
      </w:r>
    </w:p>
    <w:p>
      <w:r>
        <w:rPr>
          <w:rFonts w:ascii="Arial" w:hAnsi="Arial" w:eastAsia="Arial"/>
          <w:b w:val="0"/>
          <w:sz w:val="22"/>
        </w:rPr>
        <w:t>but no pain,</w:t>
      </w:r>
    </w:p>
    <w:p>
      <w:r>
        <w:rPr>
          <w:rFonts w:ascii="Arial" w:hAnsi="Arial" w:eastAsia="Arial"/>
          <w:b w:val="0"/>
          <w:sz w:val="22"/>
        </w:rPr>
        <w:t>no pain in the end was erased,</w:t>
      </w:r>
    </w:p>
    <w:p>
      <w:r>
        <w:rPr>
          <w:rFonts w:ascii="Arial" w:hAnsi="Arial" w:eastAsia="Arial"/>
          <w:b w:val="0"/>
          <w:sz w:val="22"/>
        </w:rPr>
        <w:t>and though we talked the rest of the night,</w:t>
      </w:r>
    </w:p>
    <w:p>
      <w:r>
        <w:rPr>
          <w:rFonts w:ascii="Arial" w:hAnsi="Arial" w:eastAsia="Arial"/>
          <w:b w:val="0"/>
          <w:sz w:val="22"/>
        </w:rPr>
        <w:t>you ran back to him,</w:t>
      </w:r>
    </w:p>
    <w:p>
      <w:r>
        <w:rPr>
          <w:rFonts w:ascii="Arial" w:hAnsi="Arial" w:eastAsia="Arial"/>
          <w:b w:val="0"/>
          <w:sz w:val="22"/>
        </w:rPr>
        <w:t>and at the time I felt like a fool,</w:t>
      </w:r>
    </w:p>
    <w:p>
      <w:r>
        <w:rPr>
          <w:rFonts w:ascii="Arial" w:hAnsi="Arial" w:eastAsia="Arial"/>
          <w:b w:val="0"/>
          <w:sz w:val="22"/>
        </w:rPr>
        <w:t>but at least,</w:t>
      </w:r>
    </w:p>
    <w:p>
      <w:r>
        <w:rPr>
          <w:rFonts w:ascii="Arial" w:hAnsi="Arial" w:eastAsia="Arial"/>
          <w:b w:val="0"/>
          <w:sz w:val="22"/>
        </w:rPr>
        <w:t>at least to make you see sense I had tried,</w:t>
      </w:r>
    </w:p>
    <w:p>
      <w:r>
        <w:rPr>
          <w:rFonts w:ascii="Arial" w:hAnsi="Arial" w:eastAsia="Arial"/>
          <w:b w:val="0"/>
          <w:sz w:val="22"/>
        </w:rPr>
        <w:t>but sadly, sense never entered your brain,</w:t>
      </w:r>
    </w:p>
    <w:p>
      <w:r>
        <w:rPr>
          <w:rFonts w:ascii="Arial" w:hAnsi="Arial" w:eastAsia="Arial"/>
          <w:b w:val="0"/>
          <w:sz w:val="22"/>
        </w:rPr>
        <w:t>and you,</w:t>
      </w:r>
    </w:p>
    <w:p>
      <w:r>
        <w:rPr>
          <w:rFonts w:ascii="Arial" w:hAnsi="Arial" w:eastAsia="Arial"/>
          <w:b w:val="0"/>
          <w:sz w:val="22"/>
        </w:rPr>
        <w:t>he beat you to pulp,</w:t>
      </w:r>
    </w:p>
    <w:p>
      <w:r>
        <w:rPr>
          <w:rFonts w:ascii="Arial" w:hAnsi="Arial" w:eastAsia="Arial"/>
          <w:b w:val="0"/>
          <w:sz w:val="22"/>
        </w:rPr>
        <w:t>and you came to an early demise,</w:t>
      </w:r>
    </w:p>
    <w:p>
      <w:r>
        <w:rPr>
          <w:rFonts w:ascii="Arial" w:hAnsi="Arial" w:eastAsia="Arial"/>
          <w:b w:val="0"/>
          <w:sz w:val="22"/>
        </w:rPr>
        <w:t>and oh, the pain,</w:t>
      </w:r>
    </w:p>
    <w:p>
      <w:r>
        <w:rPr>
          <w:rFonts w:ascii="Arial" w:hAnsi="Arial" w:eastAsia="Arial"/>
          <w:b w:val="0"/>
          <w:sz w:val="22"/>
        </w:rPr>
        <w:t>the pain,</w:t>
      </w:r>
    </w:p>
    <w:p>
      <w:r>
        <w:rPr>
          <w:rFonts w:ascii="Arial" w:hAnsi="Arial" w:eastAsia="Arial"/>
          <w:b w:val="0"/>
          <w:sz w:val="22"/>
        </w:rPr>
        <w:t>and the guilt and the shame,</w:t>
      </w:r>
    </w:p>
    <w:p>
      <w:r>
        <w:rPr>
          <w:rFonts w:ascii="Arial" w:hAnsi="Arial" w:eastAsia="Arial"/>
          <w:b w:val="0"/>
          <w:sz w:val="22"/>
        </w:rPr>
        <w:t>the shame that I could not save you,</w:t>
      </w:r>
    </w:p>
    <w:p>
      <w:r>
        <w:rPr>
          <w:rFonts w:ascii="Arial" w:hAnsi="Arial" w:eastAsia="Arial"/>
          <w:b w:val="0"/>
          <w:sz w:val="22"/>
        </w:rPr>
        <w:t>the shame that I will always carry inside.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