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Fury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Fury like no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tear you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bitterness,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hurt at your actions,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fury at your one-night stand and fatal attraction,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fury, anger, rage, a raging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fury like no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tear you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with words to savage your lousy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for the end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say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ready to be gone 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restrain myself,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try to placate myself and calm myself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listen to you and your excuses,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look into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hear your excuses of infidelity,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leave our relationship behind,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leave our relationship behind without a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be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be gone forever,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forever from you in the blink of an eye.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