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Fury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Fury and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aaaaaaagh,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you've not seen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get away from me before I unleash all my fury,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my fury onto who knows what,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what consequences I am not 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please take them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away this suffering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it away!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heart and my mind is torn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shadows inside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threatening to explode out of me and cover up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done with the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truly done with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 I beg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take it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please, do not torture me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belittle and do not hound me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curse these voices inside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curse them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more, no more!!!!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take it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my mind how it tortures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these voices,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these voices inside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more!!!!!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