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Furthermore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Furthermore,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further than before you goad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push me and we,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are at war,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you tell me that you love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tell you that I love you too,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fight like cats and dogs,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we are happy,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a strange relationship,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it is funny how you can get used to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it is not how it should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how we seem to tolerate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we are so alike,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are so alike you and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our lives are happy,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do not always agree,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 are stubborn and I am too,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oh, the to do,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to do with me and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 love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love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although we fight it is true,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were meant to be or that is what we say,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it is true until we argue,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that all over is just me and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just me and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