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Full</w:t>
      </w:r>
    </w:p>
    <w:p/>
    <w:p>
      <w:r>
        <w:rPr>
          <w:rFonts w:ascii="Arial" w:hAnsi="Arial" w:eastAsia="Arial"/>
          <w:b w:val="0"/>
          <w:sz w:val="22"/>
        </w:rPr>
        <w:t>Life,</w:t>
      </w:r>
    </w:p>
    <w:p>
      <w:r>
        <w:rPr>
          <w:rFonts w:ascii="Arial" w:hAnsi="Arial" w:eastAsia="Arial"/>
          <w:b w:val="0"/>
          <w:sz w:val="22"/>
        </w:rPr>
        <w:t>stress,</w:t>
      </w:r>
    </w:p>
    <w:p>
      <w:r>
        <w:rPr>
          <w:rFonts w:ascii="Arial" w:hAnsi="Arial" w:eastAsia="Arial"/>
          <w:b w:val="0"/>
          <w:sz w:val="22"/>
        </w:rPr>
        <w:t>stressless,</w:t>
      </w:r>
    </w:p>
    <w:p>
      <w:r>
        <w:rPr>
          <w:rFonts w:ascii="Arial" w:hAnsi="Arial" w:eastAsia="Arial"/>
          <w:b w:val="0"/>
          <w:sz w:val="22"/>
        </w:rPr>
        <w:t>and no chance at happiness barely at all,</w:t>
      </w:r>
    </w:p>
    <w:p>
      <w:r>
        <w:rPr>
          <w:rFonts w:ascii="Arial" w:hAnsi="Arial" w:eastAsia="Arial"/>
          <w:b w:val="0"/>
          <w:sz w:val="22"/>
        </w:rPr>
        <w:t>and with not much money,</w:t>
      </w:r>
    </w:p>
    <w:p>
      <w:r>
        <w:rPr>
          <w:rFonts w:ascii="Arial" w:hAnsi="Arial" w:eastAsia="Arial"/>
          <w:b w:val="0"/>
          <w:sz w:val="22"/>
        </w:rPr>
        <w:t>and no fun,</w:t>
      </w:r>
    </w:p>
    <w:p>
      <w:r>
        <w:rPr>
          <w:rFonts w:ascii="Arial" w:hAnsi="Arial" w:eastAsia="Arial"/>
          <w:b w:val="0"/>
          <w:sz w:val="22"/>
        </w:rPr>
        <w:t>and not much work,</w:t>
      </w:r>
    </w:p>
    <w:p>
      <w:r>
        <w:rPr>
          <w:rFonts w:ascii="Arial" w:hAnsi="Arial" w:eastAsia="Arial"/>
          <w:b w:val="0"/>
          <w:sz w:val="22"/>
        </w:rPr>
        <w:t>but life,</w:t>
      </w:r>
    </w:p>
    <w:p>
      <w:r>
        <w:rPr>
          <w:rFonts w:ascii="Arial" w:hAnsi="Arial" w:eastAsia="Arial"/>
          <w:b w:val="0"/>
          <w:sz w:val="22"/>
        </w:rPr>
        <w:t>life,</w:t>
      </w:r>
    </w:p>
    <w:p>
      <w:r>
        <w:rPr>
          <w:rFonts w:ascii="Arial" w:hAnsi="Arial" w:eastAsia="Arial"/>
          <w:b w:val="0"/>
          <w:sz w:val="22"/>
        </w:rPr>
        <w:t>what life?</w:t>
      </w:r>
    </w:p>
    <w:p>
      <w:r>
        <w:rPr>
          <w:rFonts w:ascii="Arial" w:hAnsi="Arial" w:eastAsia="Arial"/>
          <w:b w:val="0"/>
          <w:sz w:val="22"/>
        </w:rPr>
        <w:t>Yes, in such circumstances,</w:t>
      </w:r>
    </w:p>
    <w:p>
      <w:r>
        <w:rPr>
          <w:rFonts w:ascii="Arial" w:hAnsi="Arial" w:eastAsia="Arial"/>
          <w:b w:val="0"/>
          <w:sz w:val="22"/>
        </w:rPr>
        <w:t>there is no life,</w:t>
      </w:r>
    </w:p>
    <w:p>
      <w:r>
        <w:rPr>
          <w:rFonts w:ascii="Arial" w:hAnsi="Arial" w:eastAsia="Arial"/>
          <w:b w:val="0"/>
          <w:sz w:val="22"/>
        </w:rPr>
        <w:t>only a big mess,</w:t>
      </w:r>
    </w:p>
    <w:p>
      <w:r>
        <w:rPr>
          <w:rFonts w:ascii="Arial" w:hAnsi="Arial" w:eastAsia="Arial"/>
          <w:b w:val="0"/>
          <w:sz w:val="22"/>
        </w:rPr>
        <w:t>and it is an empty life,</w:t>
      </w:r>
    </w:p>
    <w:p>
      <w:r>
        <w:rPr>
          <w:rFonts w:ascii="Arial" w:hAnsi="Arial" w:eastAsia="Arial"/>
          <w:b w:val="0"/>
          <w:sz w:val="22"/>
        </w:rPr>
        <w:t>and it is not a full life,</w:t>
      </w:r>
    </w:p>
    <w:p>
      <w:r>
        <w:rPr>
          <w:rFonts w:ascii="Arial" w:hAnsi="Arial" w:eastAsia="Arial"/>
          <w:b w:val="0"/>
          <w:sz w:val="22"/>
        </w:rPr>
        <w:t>and not a half full life,</w:t>
      </w:r>
    </w:p>
    <w:p>
      <w:r>
        <w:rPr>
          <w:rFonts w:ascii="Arial" w:hAnsi="Arial" w:eastAsia="Arial"/>
          <w:b w:val="0"/>
          <w:sz w:val="22"/>
        </w:rPr>
        <w:t>and because of the stresses,</w:t>
      </w:r>
    </w:p>
    <w:p>
      <w:r>
        <w:rPr>
          <w:rFonts w:ascii="Arial" w:hAnsi="Arial" w:eastAsia="Arial"/>
          <w:b w:val="0"/>
          <w:sz w:val="22"/>
        </w:rPr>
        <w:t>and because of the strains,</w:t>
      </w:r>
    </w:p>
    <w:p>
      <w:r>
        <w:rPr>
          <w:rFonts w:ascii="Arial" w:hAnsi="Arial" w:eastAsia="Arial"/>
          <w:b w:val="0"/>
          <w:sz w:val="22"/>
        </w:rPr>
        <w:t>upon the mind and the brain,</w:t>
      </w:r>
    </w:p>
    <w:p>
      <w:r>
        <w:rPr>
          <w:rFonts w:ascii="Arial" w:hAnsi="Arial" w:eastAsia="Arial"/>
          <w:b w:val="0"/>
          <w:sz w:val="22"/>
        </w:rPr>
        <w:t>far too many alcohol bottles,</w:t>
      </w:r>
    </w:p>
    <w:p>
      <w:r>
        <w:rPr>
          <w:rFonts w:ascii="Arial" w:hAnsi="Arial" w:eastAsia="Arial"/>
          <w:b w:val="0"/>
          <w:sz w:val="22"/>
        </w:rPr>
        <w:t>are far too quickly emptied,</w:t>
      </w:r>
    </w:p>
    <w:p>
      <w:r>
        <w:rPr>
          <w:rFonts w:ascii="Arial" w:hAnsi="Arial" w:eastAsia="Arial"/>
          <w:b w:val="0"/>
          <w:sz w:val="22"/>
        </w:rPr>
        <w:t>and life is not very often meaningful,</w:t>
      </w:r>
    </w:p>
    <w:p>
      <w:r>
        <w:rPr>
          <w:rFonts w:ascii="Arial" w:hAnsi="Arial" w:eastAsia="Arial"/>
          <w:b w:val="0"/>
          <w:sz w:val="22"/>
        </w:rPr>
        <w:t>but mostly unmeaningful,</w:t>
      </w:r>
    </w:p>
    <w:p>
      <w:r>
        <w:rPr>
          <w:rFonts w:ascii="Arial" w:hAnsi="Arial" w:eastAsia="Arial"/>
          <w:b w:val="0"/>
          <w:sz w:val="22"/>
        </w:rPr>
        <w:t>and very unhelpful,</w:t>
      </w:r>
    </w:p>
    <w:p>
      <w:r>
        <w:rPr>
          <w:rFonts w:ascii="Arial" w:hAnsi="Arial" w:eastAsia="Arial"/>
          <w:b w:val="0"/>
          <w:sz w:val="22"/>
        </w:rPr>
        <w:t>and not happy at all,</w:t>
      </w:r>
    </w:p>
    <w:p>
      <w:r>
        <w:rPr>
          <w:rFonts w:ascii="Arial" w:hAnsi="Arial" w:eastAsia="Arial"/>
          <w:b w:val="0"/>
          <w:sz w:val="22"/>
        </w:rPr>
        <w:t>but unhappy,</w:t>
      </w:r>
    </w:p>
    <w:p>
      <w:r>
        <w:rPr>
          <w:rFonts w:ascii="Arial" w:hAnsi="Arial" w:eastAsia="Arial"/>
          <w:b w:val="0"/>
          <w:sz w:val="22"/>
        </w:rPr>
        <w:t>and extremely miserable,</w:t>
      </w:r>
    </w:p>
    <w:p>
      <w:r>
        <w:rPr>
          <w:rFonts w:ascii="Arial" w:hAnsi="Arial" w:eastAsia="Arial"/>
          <w:b w:val="0"/>
          <w:sz w:val="22"/>
        </w:rPr>
        <w:t>and filled with self-loathing,</w:t>
      </w:r>
    </w:p>
    <w:p>
      <w:r>
        <w:rPr>
          <w:rFonts w:ascii="Arial" w:hAnsi="Arial" w:eastAsia="Arial"/>
          <w:b w:val="0"/>
          <w:sz w:val="22"/>
        </w:rPr>
        <w:t>and far too often feeling despicable,</w:t>
      </w:r>
    </w:p>
    <w:p>
      <w:r>
        <w:rPr>
          <w:rFonts w:ascii="Arial" w:hAnsi="Arial" w:eastAsia="Arial"/>
          <w:b w:val="0"/>
          <w:sz w:val="22"/>
        </w:rPr>
        <w:t>and far too regularly continuing</w:t>
      </w:r>
    </w:p>
    <w:p>
      <w:r>
        <w:rPr>
          <w:rFonts w:ascii="Arial" w:hAnsi="Arial" w:eastAsia="Arial"/>
          <w:b w:val="0"/>
          <w:sz w:val="22"/>
        </w:rPr>
        <w:t>and habitually continuing,</w:t>
      </w:r>
    </w:p>
    <w:p>
      <w:r>
        <w:rPr>
          <w:rFonts w:ascii="Arial" w:hAnsi="Arial" w:eastAsia="Arial"/>
          <w:b w:val="0"/>
          <w:sz w:val="22"/>
        </w:rPr>
        <w:t>a habitual ritual,</w:t>
      </w:r>
    </w:p>
    <w:p>
      <w:r>
        <w:rPr>
          <w:rFonts w:ascii="Arial" w:hAnsi="Arial" w:eastAsia="Arial"/>
          <w:b w:val="0"/>
          <w:sz w:val="22"/>
        </w:rPr>
        <w:t>a cigarette in the morning,</w:t>
      </w:r>
    </w:p>
    <w:p>
      <w:r>
        <w:rPr>
          <w:rFonts w:ascii="Arial" w:hAnsi="Arial" w:eastAsia="Arial"/>
          <w:b w:val="0"/>
          <w:sz w:val="22"/>
        </w:rPr>
        <w:t>a cigarette every hour,</w:t>
      </w:r>
    </w:p>
    <w:p>
      <w:r>
        <w:rPr>
          <w:rFonts w:ascii="Arial" w:hAnsi="Arial" w:eastAsia="Arial"/>
          <w:b w:val="0"/>
          <w:sz w:val="22"/>
        </w:rPr>
        <w:t>and the girlfriend and I,</w:t>
      </w:r>
    </w:p>
    <w:p>
      <w:r>
        <w:rPr>
          <w:rFonts w:ascii="Arial" w:hAnsi="Arial" w:eastAsia="Arial"/>
          <w:b w:val="0"/>
          <w:sz w:val="22"/>
        </w:rPr>
        <w:t>drink beers,</w:t>
      </w:r>
    </w:p>
    <w:p>
      <w:r>
        <w:rPr>
          <w:rFonts w:ascii="Arial" w:hAnsi="Arial" w:eastAsia="Arial"/>
          <w:b w:val="0"/>
          <w:sz w:val="22"/>
        </w:rPr>
        <w:t>and almost a bottle of whisky,</w:t>
      </w:r>
    </w:p>
    <w:p>
      <w:r>
        <w:rPr>
          <w:rFonts w:ascii="Arial" w:hAnsi="Arial" w:eastAsia="Arial"/>
          <w:b w:val="0"/>
          <w:sz w:val="22"/>
        </w:rPr>
        <w:t>at night each mostly,</w:t>
      </w:r>
    </w:p>
    <w:p>
      <w:r>
        <w:rPr>
          <w:rFonts w:ascii="Arial" w:hAnsi="Arial" w:eastAsia="Arial"/>
          <w:b w:val="0"/>
          <w:sz w:val="22"/>
        </w:rPr>
        <w:t>and end up far too regularly,</w:t>
      </w:r>
    </w:p>
    <w:p>
      <w:r>
        <w:rPr>
          <w:rFonts w:ascii="Arial" w:hAnsi="Arial" w:eastAsia="Arial"/>
          <w:b w:val="0"/>
          <w:sz w:val="22"/>
        </w:rPr>
        <w:t>with a headache in the morning,</w:t>
      </w:r>
    </w:p>
    <w:p>
      <w:r>
        <w:rPr>
          <w:rFonts w:ascii="Arial" w:hAnsi="Arial" w:eastAsia="Arial"/>
          <w:b w:val="0"/>
          <w:sz w:val="22"/>
        </w:rPr>
        <w:t>awaking to a girlfriend,</w:t>
      </w:r>
    </w:p>
    <w:p>
      <w:r>
        <w:rPr>
          <w:rFonts w:ascii="Arial" w:hAnsi="Arial" w:eastAsia="Arial"/>
          <w:b w:val="0"/>
          <w:sz w:val="22"/>
        </w:rPr>
        <w:t>who's angry and sour,</w:t>
      </w:r>
    </w:p>
    <w:p>
      <w:r>
        <w:rPr>
          <w:rFonts w:ascii="Arial" w:hAnsi="Arial" w:eastAsia="Arial"/>
          <w:b w:val="0"/>
          <w:sz w:val="22"/>
        </w:rPr>
        <w:t>saying that we had a fight,</w:t>
      </w:r>
    </w:p>
    <w:p>
      <w:r>
        <w:rPr>
          <w:rFonts w:ascii="Arial" w:hAnsi="Arial" w:eastAsia="Arial"/>
          <w:b w:val="0"/>
          <w:sz w:val="22"/>
        </w:rPr>
        <w:t>a fight that I do not recall.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