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From the cliffs to the shore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cliffs to the shore, across the sea,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land of nevermore,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where your heart lies,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country that you died,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resurrect you in my thoughts,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think of all the talks that we have had before,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they fill me with great comfort,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guide me through dark times,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along rocky paths back to safety once more,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are as of the light to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walk the Earth in your shadow,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celebrate your memory,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 were greater than all who I knew before,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those who could not compare with your love,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compassion, you were incalculable to,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of such fine ways, you were raised,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without which I would be nowhere,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ever a rudderless ship, a floating on the sea,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wondering how and why I would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neither here, nor there, neither here, nor there.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