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From out of the history of time</w:t>
      </w:r>
    </w:p>
    <w:p/>
    <w:p>
      <w:r>
        <w:rPr>
          <w:rFonts w:ascii="Arial" w:hAnsi="Arial" w:eastAsia="Arial"/>
          <w:b w:val="0"/>
          <w:sz w:val="22"/>
        </w:rPr>
        <w:t>From out of the history of time,</w:t>
      </w:r>
    </w:p>
    <w:p>
      <w:r>
        <w:rPr>
          <w:rFonts w:ascii="Arial" w:hAnsi="Arial" w:eastAsia="Arial"/>
          <w:b w:val="0"/>
          <w:sz w:val="22"/>
        </w:rPr>
        <w:t>the variety in the chemical formulations of life,</w:t>
      </w:r>
    </w:p>
    <w:p>
      <w:r>
        <w:rPr>
          <w:rFonts w:ascii="Arial" w:hAnsi="Arial" w:eastAsia="Arial"/>
          <w:b w:val="0"/>
          <w:sz w:val="22"/>
        </w:rPr>
        <w:t>how incredible are they,</w:t>
      </w:r>
    </w:p>
    <w:p>
      <w:r>
        <w:rPr>
          <w:rFonts w:ascii="Arial" w:hAnsi="Arial" w:eastAsia="Arial"/>
          <w:b w:val="0"/>
          <w:sz w:val="22"/>
        </w:rPr>
        <w:t>and how great and how beautiful,</w:t>
      </w:r>
    </w:p>
    <w:p>
      <w:r>
        <w:rPr>
          <w:rFonts w:ascii="Arial" w:hAnsi="Arial" w:eastAsia="Arial"/>
          <w:b w:val="0"/>
          <w:sz w:val="22"/>
        </w:rPr>
        <w:t>from the simplest forms to the greatest,</w:t>
      </w:r>
    </w:p>
    <w:p>
      <w:r>
        <w:rPr>
          <w:rFonts w:ascii="Arial" w:hAnsi="Arial" w:eastAsia="Arial"/>
          <w:b w:val="0"/>
          <w:sz w:val="22"/>
        </w:rPr>
        <w:t>what a great work of art,</w:t>
      </w:r>
    </w:p>
    <w:p>
      <w:r>
        <w:rPr>
          <w:rFonts w:ascii="Arial" w:hAnsi="Arial" w:eastAsia="Arial"/>
          <w:b w:val="0"/>
          <w:sz w:val="22"/>
        </w:rPr>
        <w:t>are the imaginations of the mind,</w:t>
      </w:r>
    </w:p>
    <w:p>
      <w:r>
        <w:rPr>
          <w:rFonts w:ascii="Arial" w:hAnsi="Arial" w:eastAsia="Arial"/>
          <w:b w:val="0"/>
          <w:sz w:val="22"/>
        </w:rPr>
        <w:t>and what a great work of art in the imaginations of the mind,</w:t>
      </w:r>
    </w:p>
    <w:p>
      <w:r>
        <w:rPr>
          <w:rFonts w:ascii="Arial" w:hAnsi="Arial" w:eastAsia="Arial"/>
          <w:b w:val="0"/>
          <w:sz w:val="22"/>
        </w:rPr>
        <w:t>of those who we do not know,</w:t>
      </w:r>
    </w:p>
    <w:p>
      <w:r>
        <w:rPr>
          <w:rFonts w:ascii="Arial" w:hAnsi="Arial" w:eastAsia="Arial"/>
          <w:b w:val="0"/>
          <w:sz w:val="22"/>
        </w:rPr>
        <w:t>except in the results and in the creations of the universe,</w:t>
      </w:r>
    </w:p>
    <w:p>
      <w:r>
        <w:rPr>
          <w:rFonts w:ascii="Arial" w:hAnsi="Arial" w:eastAsia="Arial"/>
          <w:b w:val="0"/>
          <w:sz w:val="22"/>
        </w:rPr>
        <w:t>most of the likes in the scheme of things,</w:t>
      </w:r>
    </w:p>
    <w:p>
      <w:r>
        <w:rPr>
          <w:rFonts w:ascii="Arial" w:hAnsi="Arial" w:eastAsia="Arial"/>
          <w:b w:val="0"/>
          <w:sz w:val="22"/>
        </w:rPr>
        <w:t>which we have not seen barely at all,</w:t>
      </w:r>
    </w:p>
    <w:p>
      <w:r>
        <w:rPr>
          <w:rFonts w:ascii="Arial" w:hAnsi="Arial" w:eastAsia="Arial"/>
          <w:b w:val="0"/>
          <w:sz w:val="22"/>
        </w:rPr>
        <w:t>and in their wonder,</w:t>
      </w:r>
    </w:p>
    <w:p>
      <w:r>
        <w:rPr>
          <w:rFonts w:ascii="Arial" w:hAnsi="Arial" w:eastAsia="Arial"/>
          <w:b w:val="0"/>
          <w:sz w:val="22"/>
        </w:rPr>
        <w:t>how long did it take to create them all,</w:t>
      </w:r>
    </w:p>
    <w:p>
      <w:r>
        <w:rPr>
          <w:rFonts w:ascii="Arial" w:hAnsi="Arial" w:eastAsia="Arial"/>
          <w:b w:val="0"/>
          <w:sz w:val="22"/>
        </w:rPr>
        <w:t>and how long would it take to see them all,</w:t>
      </w:r>
    </w:p>
    <w:p>
      <w:r>
        <w:rPr>
          <w:rFonts w:ascii="Arial" w:hAnsi="Arial" w:eastAsia="Arial"/>
          <w:b w:val="0"/>
          <w:sz w:val="22"/>
        </w:rPr>
        <w:t>and in the history of time,</w:t>
      </w:r>
    </w:p>
    <w:p>
      <w:r>
        <w:rPr>
          <w:rFonts w:ascii="Arial" w:hAnsi="Arial" w:eastAsia="Arial"/>
          <w:b w:val="0"/>
          <w:sz w:val="22"/>
        </w:rPr>
        <w:t>there has never been anything before so magical,</w:t>
      </w:r>
    </w:p>
    <w:p>
      <w:r>
        <w:rPr>
          <w:rFonts w:ascii="Arial" w:hAnsi="Arial" w:eastAsia="Arial"/>
          <w:b w:val="0"/>
          <w:sz w:val="22"/>
        </w:rPr>
        <w:t>and so fearsome and so beautiful,</w:t>
      </w:r>
    </w:p>
    <w:p>
      <w:r>
        <w:rPr>
          <w:rFonts w:ascii="Arial" w:hAnsi="Arial" w:eastAsia="Arial"/>
          <w:b w:val="0"/>
          <w:sz w:val="22"/>
        </w:rPr>
        <w:t>and in the heavens and in the stars and of the planets,</w:t>
      </w:r>
    </w:p>
    <w:p>
      <w:r>
        <w:rPr>
          <w:rFonts w:ascii="Arial" w:hAnsi="Arial" w:eastAsia="Arial"/>
          <w:b w:val="0"/>
          <w:sz w:val="22"/>
        </w:rPr>
        <w:t>all the variety of the chemical formulations of life,</w:t>
      </w:r>
    </w:p>
    <w:p>
      <w:r>
        <w:rPr>
          <w:rFonts w:ascii="Arial" w:hAnsi="Arial" w:eastAsia="Arial"/>
          <w:b w:val="0"/>
          <w:sz w:val="22"/>
        </w:rPr>
        <w:t>probably will never truly be told,</w:t>
      </w:r>
    </w:p>
    <w:p>
      <w:r>
        <w:rPr>
          <w:rFonts w:ascii="Arial" w:hAnsi="Arial" w:eastAsia="Arial"/>
          <w:b w:val="0"/>
          <w:sz w:val="22"/>
        </w:rPr>
        <w:t>because in them is there a sentience to behold,</w:t>
      </w:r>
    </w:p>
    <w:p>
      <w:r>
        <w:rPr>
          <w:rFonts w:ascii="Arial" w:hAnsi="Arial" w:eastAsia="Arial"/>
          <w:b w:val="0"/>
          <w:sz w:val="22"/>
        </w:rPr>
        <w:t>and if universe is not God,</w:t>
      </w:r>
    </w:p>
    <w:p>
      <w:r>
        <w:rPr>
          <w:rFonts w:ascii="Arial" w:hAnsi="Arial" w:eastAsia="Arial"/>
          <w:b w:val="0"/>
          <w:sz w:val="22"/>
        </w:rPr>
        <w:t>and if God exists, by God what a God,</w:t>
      </w:r>
    </w:p>
    <w:p>
      <w:r>
        <w:rPr>
          <w:rFonts w:ascii="Arial" w:hAnsi="Arial" w:eastAsia="Arial"/>
          <w:b w:val="0"/>
          <w:sz w:val="22"/>
        </w:rPr>
        <w:t>what a God that created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