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Fresh</w:t>
      </w:r>
    </w:p>
    <w:p/>
    <w:p>
      <w:r>
        <w:rPr>
          <w:rFonts w:ascii="Arial" w:hAnsi="Arial" w:eastAsia="Arial"/>
          <w:b w:val="0"/>
          <w:sz w:val="22"/>
        </w:rPr>
        <w:t>Fresh as a daisy,</w:t>
      </w:r>
    </w:p>
    <w:p>
      <w:r>
        <w:rPr>
          <w:rFonts w:ascii="Arial" w:hAnsi="Arial" w:eastAsia="Arial"/>
          <w:b w:val="0"/>
          <w:sz w:val="22"/>
        </w:rPr>
        <w:t>freshed faced and rosy,</w:t>
      </w:r>
    </w:p>
    <w:p>
      <w:r>
        <w:rPr>
          <w:rFonts w:ascii="Arial" w:hAnsi="Arial" w:eastAsia="Arial"/>
          <w:b w:val="0"/>
          <w:sz w:val="22"/>
        </w:rPr>
        <w:t>and camomile laced,</w:t>
      </w:r>
    </w:p>
    <w:p>
      <w:r>
        <w:rPr>
          <w:rFonts w:ascii="Arial" w:hAnsi="Arial" w:eastAsia="Arial"/>
          <w:b w:val="0"/>
          <w:sz w:val="22"/>
        </w:rPr>
        <w:t>and smiling away,</w:t>
      </w:r>
    </w:p>
    <w:p>
      <w:r>
        <w:rPr>
          <w:rFonts w:ascii="Arial" w:hAnsi="Arial" w:eastAsia="Arial"/>
          <w:b w:val="0"/>
          <w:sz w:val="22"/>
        </w:rPr>
        <w:t>a beautiful lady,</w:t>
      </w:r>
    </w:p>
    <w:p>
      <w:r>
        <w:rPr>
          <w:rFonts w:ascii="Arial" w:hAnsi="Arial" w:eastAsia="Arial"/>
          <w:b w:val="0"/>
          <w:sz w:val="22"/>
        </w:rPr>
        <w:t>a beautiful lady sat upon a chair,</w:t>
      </w:r>
    </w:p>
    <w:p>
      <w:r>
        <w:rPr>
          <w:rFonts w:ascii="Arial" w:hAnsi="Arial" w:eastAsia="Arial"/>
          <w:b w:val="0"/>
          <w:sz w:val="22"/>
        </w:rPr>
        <w:t>upon the porch,</w:t>
      </w:r>
    </w:p>
    <w:p>
      <w:r>
        <w:rPr>
          <w:rFonts w:ascii="Arial" w:hAnsi="Arial" w:eastAsia="Arial"/>
          <w:b w:val="0"/>
          <w:sz w:val="22"/>
        </w:rPr>
        <w:t>without a care,</w:t>
      </w:r>
    </w:p>
    <w:p>
      <w:r>
        <w:rPr>
          <w:rFonts w:ascii="Arial" w:hAnsi="Arial" w:eastAsia="Arial"/>
          <w:b w:val="0"/>
          <w:sz w:val="22"/>
        </w:rPr>
        <w:t>in the glorious sun,</w:t>
      </w:r>
    </w:p>
    <w:p>
      <w:r>
        <w:rPr>
          <w:rFonts w:ascii="Arial" w:hAnsi="Arial" w:eastAsia="Arial"/>
          <w:b w:val="0"/>
          <w:sz w:val="22"/>
        </w:rPr>
        <w:t>happy and content,</w:t>
      </w:r>
    </w:p>
    <w:p>
      <w:r>
        <w:rPr>
          <w:rFonts w:ascii="Arial" w:hAnsi="Arial" w:eastAsia="Arial"/>
          <w:b w:val="0"/>
          <w:sz w:val="22"/>
        </w:rPr>
        <w:t>and enjoying every ray,</w:t>
      </w:r>
    </w:p>
    <w:p>
      <w:r>
        <w:rPr>
          <w:rFonts w:ascii="Arial" w:hAnsi="Arial" w:eastAsia="Arial"/>
          <w:b w:val="0"/>
          <w:sz w:val="22"/>
        </w:rPr>
        <w:t>as the clouds they float gloriously by on their merry way,</w:t>
      </w:r>
    </w:p>
    <w:p>
      <w:r>
        <w:rPr>
          <w:rFonts w:ascii="Arial" w:hAnsi="Arial" w:eastAsia="Arial"/>
          <w:b w:val="0"/>
          <w:sz w:val="22"/>
        </w:rPr>
        <w:t>and she watches her children play,</w:t>
      </w:r>
    </w:p>
    <w:p>
      <w:r>
        <w:rPr>
          <w:rFonts w:ascii="Arial" w:hAnsi="Arial" w:eastAsia="Arial"/>
          <w:b w:val="0"/>
          <w:sz w:val="22"/>
        </w:rPr>
        <w:t>with happiness in her eyes,</w:t>
      </w:r>
    </w:p>
    <w:p>
      <w:r>
        <w:rPr>
          <w:rFonts w:ascii="Arial" w:hAnsi="Arial" w:eastAsia="Arial"/>
          <w:b w:val="0"/>
          <w:sz w:val="22"/>
        </w:rPr>
        <w:t>and love in her heart,</w:t>
      </w:r>
    </w:p>
    <w:p>
      <w:r>
        <w:rPr>
          <w:rFonts w:ascii="Arial" w:hAnsi="Arial" w:eastAsia="Arial"/>
          <w:b w:val="0"/>
          <w:sz w:val="22"/>
        </w:rPr>
        <w:t>love as warm as the sun that shines down upon her,</w:t>
      </w:r>
    </w:p>
    <w:p>
      <w:r>
        <w:rPr>
          <w:rFonts w:ascii="Arial" w:hAnsi="Arial" w:eastAsia="Arial"/>
          <w:b w:val="0"/>
          <w:sz w:val="22"/>
        </w:rPr>
        <w:t>and accents her face so beautifully in every way.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