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Freedom</w:t>
      </w:r>
    </w:p>
    <w:p/>
    <w:p>
      <w:r>
        <w:rPr>
          <w:rFonts w:ascii="Arial" w:hAnsi="Arial" w:eastAsia="Arial"/>
          <w:b w:val="0"/>
          <w:sz w:val="22"/>
        </w:rPr>
        <w:t>In this world in the history of humankind,</w:t>
      </w:r>
    </w:p>
    <w:p>
      <w:r>
        <w:rPr>
          <w:rFonts w:ascii="Arial" w:hAnsi="Arial" w:eastAsia="Arial"/>
          <w:b w:val="0"/>
          <w:sz w:val="22"/>
        </w:rPr>
        <w:t>have we not had enough of suffering,</w:t>
      </w:r>
    </w:p>
    <w:p>
      <w:r>
        <w:rPr>
          <w:rFonts w:ascii="Arial" w:hAnsi="Arial" w:eastAsia="Arial"/>
          <w:b w:val="0"/>
          <w:sz w:val="22"/>
        </w:rPr>
        <w:t>and have we not had enough of people dying?</w:t>
      </w:r>
    </w:p>
    <w:p>
      <w:r>
        <w:rPr>
          <w:rFonts w:ascii="Arial" w:hAnsi="Arial" w:eastAsia="Arial"/>
          <w:b w:val="0"/>
          <w:sz w:val="22"/>
        </w:rPr>
        <w:t>Have we not had enough of war,</w:t>
      </w:r>
    </w:p>
    <w:p>
      <w:r>
        <w:rPr>
          <w:rFonts w:ascii="Arial" w:hAnsi="Arial" w:eastAsia="Arial"/>
          <w:b w:val="0"/>
          <w:sz w:val="22"/>
        </w:rPr>
        <w:t>and have we not seen enough visions of them all,</w:t>
      </w:r>
    </w:p>
    <w:p>
      <w:r>
        <w:rPr>
          <w:rFonts w:ascii="Arial" w:hAnsi="Arial" w:eastAsia="Arial"/>
          <w:b w:val="0"/>
          <w:sz w:val="22"/>
        </w:rPr>
        <w:t>visions which haunt our past,</w:t>
      </w:r>
    </w:p>
    <w:p>
      <w:r>
        <w:rPr>
          <w:rFonts w:ascii="Arial" w:hAnsi="Arial" w:eastAsia="Arial"/>
          <w:b w:val="0"/>
          <w:sz w:val="22"/>
        </w:rPr>
        <w:t>and out from which we struggle to crawl out of,</w:t>
      </w:r>
    </w:p>
    <w:p>
      <w:r>
        <w:rPr>
          <w:rFonts w:ascii="Arial" w:hAnsi="Arial" w:eastAsia="Arial"/>
          <w:b w:val="0"/>
          <w:sz w:val="22"/>
        </w:rPr>
        <w:t>because of the ill choices that humanity constantly makes,</w:t>
      </w:r>
    </w:p>
    <w:p>
      <w:r>
        <w:rPr>
          <w:rFonts w:ascii="Arial" w:hAnsi="Arial" w:eastAsia="Arial"/>
          <w:b w:val="0"/>
          <w:sz w:val="22"/>
        </w:rPr>
        <w:t>and because of the ill advices of far too many,</w:t>
      </w:r>
    </w:p>
    <w:p>
      <w:r>
        <w:rPr>
          <w:rFonts w:ascii="Arial" w:hAnsi="Arial" w:eastAsia="Arial"/>
          <w:b w:val="0"/>
          <w:sz w:val="22"/>
        </w:rPr>
        <w:t>whose advices we take,</w:t>
      </w:r>
    </w:p>
    <w:p>
      <w:r>
        <w:rPr>
          <w:rFonts w:ascii="Arial" w:hAnsi="Arial" w:eastAsia="Arial"/>
          <w:b w:val="0"/>
          <w:sz w:val="22"/>
        </w:rPr>
        <w:t>advices that are not truly wise,</w:t>
      </w:r>
    </w:p>
    <w:p>
      <w:r>
        <w:rPr>
          <w:rFonts w:ascii="Arial" w:hAnsi="Arial" w:eastAsia="Arial"/>
          <w:b w:val="0"/>
          <w:sz w:val="22"/>
        </w:rPr>
        <w:t>and that cause humanity far too often to stumble and crawl,</w:t>
      </w:r>
    </w:p>
    <w:p>
      <w:r>
        <w:rPr>
          <w:rFonts w:ascii="Arial" w:hAnsi="Arial" w:eastAsia="Arial"/>
          <w:b w:val="0"/>
          <w:sz w:val="22"/>
        </w:rPr>
        <w:t>stumble and crawl far too often,</w:t>
      </w:r>
    </w:p>
    <w:p>
      <w:r>
        <w:rPr>
          <w:rFonts w:ascii="Arial" w:hAnsi="Arial" w:eastAsia="Arial"/>
          <w:b w:val="0"/>
          <w:sz w:val="22"/>
        </w:rPr>
        <w:t>so, let us all, together,</w:t>
      </w:r>
    </w:p>
    <w:p>
      <w:r>
        <w:rPr>
          <w:rFonts w:ascii="Arial" w:hAnsi="Arial" w:eastAsia="Arial"/>
          <w:b w:val="0"/>
          <w:sz w:val="22"/>
        </w:rPr>
        <w:t>with education,</w:t>
      </w:r>
    </w:p>
    <w:p>
      <w:r>
        <w:rPr>
          <w:rFonts w:ascii="Arial" w:hAnsi="Arial" w:eastAsia="Arial"/>
          <w:b w:val="0"/>
          <w:sz w:val="22"/>
        </w:rPr>
        <w:t>and with morals well taught,</w:t>
      </w:r>
    </w:p>
    <w:p>
      <w:r>
        <w:rPr>
          <w:rFonts w:ascii="Arial" w:hAnsi="Arial" w:eastAsia="Arial"/>
          <w:b w:val="0"/>
          <w:sz w:val="22"/>
        </w:rPr>
        <w:t>bring freedom of the heart,</w:t>
      </w:r>
    </w:p>
    <w:p>
      <w:r>
        <w:rPr>
          <w:rFonts w:ascii="Arial" w:hAnsi="Arial" w:eastAsia="Arial"/>
          <w:b w:val="0"/>
          <w:sz w:val="22"/>
        </w:rPr>
        <w:t>and freedom of the mind,</w:t>
      </w:r>
    </w:p>
    <w:p>
      <w:r>
        <w:rPr>
          <w:rFonts w:ascii="Arial" w:hAnsi="Arial" w:eastAsia="Arial"/>
          <w:b w:val="0"/>
          <w:sz w:val="22"/>
        </w:rPr>
        <w:t>and with freedom of speech,</w:t>
      </w:r>
    </w:p>
    <w:p>
      <w:r>
        <w:rPr>
          <w:rFonts w:ascii="Arial" w:hAnsi="Arial" w:eastAsia="Arial"/>
          <w:b w:val="0"/>
          <w:sz w:val="22"/>
        </w:rPr>
        <w:t>and civility,</w:t>
      </w:r>
    </w:p>
    <w:p>
      <w:r>
        <w:rPr>
          <w:rFonts w:ascii="Arial" w:hAnsi="Arial" w:eastAsia="Arial"/>
          <w:b w:val="0"/>
          <w:sz w:val="22"/>
        </w:rPr>
        <w:t>and respect,</w:t>
      </w:r>
    </w:p>
    <w:p>
      <w:r>
        <w:rPr>
          <w:rFonts w:ascii="Arial" w:hAnsi="Arial" w:eastAsia="Arial"/>
          <w:b w:val="0"/>
          <w:sz w:val="22"/>
        </w:rPr>
        <w:t>bring about equality for all of humankind,</w:t>
      </w:r>
    </w:p>
    <w:p>
      <w:r>
        <w:rPr>
          <w:rFonts w:ascii="Arial" w:hAnsi="Arial" w:eastAsia="Arial"/>
          <w:b w:val="0"/>
          <w:sz w:val="22"/>
        </w:rPr>
        <w:t>and let us set a course for a better future by leaving hate, racism, sexism, hate and greed and inequality behind,</w:t>
      </w:r>
    </w:p>
    <w:p>
      <w:r>
        <w:rPr>
          <w:rFonts w:ascii="Arial" w:hAnsi="Arial" w:eastAsia="Arial"/>
          <w:b w:val="0"/>
          <w:sz w:val="22"/>
        </w:rPr>
        <w:t>and let us step into the light,</w:t>
      </w:r>
    </w:p>
    <w:p>
      <w:r>
        <w:rPr>
          <w:rFonts w:ascii="Arial" w:hAnsi="Arial" w:eastAsia="Arial"/>
          <w:b w:val="0"/>
          <w:sz w:val="22"/>
        </w:rPr>
        <w:t>and leave the darkness of our mistakes in the history of time,</w:t>
      </w:r>
    </w:p>
    <w:p>
      <w:r>
        <w:rPr>
          <w:rFonts w:ascii="Arial" w:hAnsi="Arial" w:eastAsia="Arial"/>
          <w:b w:val="0"/>
          <w:sz w:val="22"/>
        </w:rPr>
        <w:t>and let us not continue to make them,</w:t>
      </w:r>
    </w:p>
    <w:p>
      <w:r>
        <w:rPr>
          <w:rFonts w:ascii="Arial" w:hAnsi="Arial" w:eastAsia="Arial"/>
          <w:b w:val="0"/>
          <w:sz w:val="22"/>
        </w:rPr>
        <w:t>and let us not continue to be led willingly by the blind.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