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Free</w:t>
      </w:r>
    </w:p>
    <w:p/>
    <w:p>
      <w:r>
        <w:rPr>
          <w:rFonts w:ascii="Arial" w:hAnsi="Arial" w:eastAsia="Arial"/>
          <w:b w:val="0"/>
          <w:sz w:val="22"/>
        </w:rPr>
        <w:t>Free,</w:t>
      </w:r>
    </w:p>
    <w:p>
      <w:r>
        <w:rPr>
          <w:rFonts w:ascii="Arial" w:hAnsi="Arial" w:eastAsia="Arial"/>
          <w:b w:val="0"/>
          <w:sz w:val="22"/>
        </w:rPr>
        <w:t>it rises high this lonely bird in the sky,</w:t>
      </w:r>
    </w:p>
    <w:p>
      <w:r>
        <w:rPr>
          <w:rFonts w:ascii="Arial" w:hAnsi="Arial" w:eastAsia="Arial"/>
          <w:b w:val="0"/>
          <w:sz w:val="22"/>
        </w:rPr>
        <w:t>for with its view of you and I,</w:t>
      </w:r>
    </w:p>
    <w:p>
      <w:r>
        <w:rPr>
          <w:rFonts w:ascii="Arial" w:hAnsi="Arial" w:eastAsia="Arial"/>
          <w:b w:val="0"/>
          <w:sz w:val="22"/>
        </w:rPr>
        <w:t>fixed upon the Earth,</w:t>
      </w:r>
    </w:p>
    <w:p>
      <w:r>
        <w:rPr>
          <w:rFonts w:ascii="Arial" w:hAnsi="Arial" w:eastAsia="Arial"/>
          <w:b w:val="0"/>
          <w:sz w:val="22"/>
        </w:rPr>
        <w:t>I wonder do you little bird,</w:t>
      </w:r>
    </w:p>
    <w:p>
      <w:r>
        <w:rPr>
          <w:rFonts w:ascii="Arial" w:hAnsi="Arial" w:eastAsia="Arial"/>
          <w:b w:val="0"/>
          <w:sz w:val="22"/>
        </w:rPr>
        <w:t>when you survey the land,</w:t>
      </w:r>
    </w:p>
    <w:p>
      <w:r>
        <w:rPr>
          <w:rFonts w:ascii="Arial" w:hAnsi="Arial" w:eastAsia="Arial"/>
          <w:b w:val="0"/>
          <w:sz w:val="22"/>
        </w:rPr>
        <w:t>wonder what of our human worth,</w:t>
      </w:r>
    </w:p>
    <w:p>
      <w:r>
        <w:rPr>
          <w:rFonts w:ascii="Arial" w:hAnsi="Arial" w:eastAsia="Arial"/>
          <w:b w:val="0"/>
          <w:sz w:val="22"/>
        </w:rPr>
        <w:t>and I wonder are you just happy to be you,</w:t>
      </w:r>
    </w:p>
    <w:p>
      <w:r>
        <w:rPr>
          <w:rFonts w:ascii="Arial" w:hAnsi="Arial" w:eastAsia="Arial"/>
          <w:b w:val="0"/>
          <w:sz w:val="22"/>
        </w:rPr>
        <w:t>and we,</w:t>
      </w:r>
    </w:p>
    <w:p>
      <w:r>
        <w:rPr>
          <w:rFonts w:ascii="Arial" w:hAnsi="Arial" w:eastAsia="Arial"/>
          <w:b w:val="0"/>
          <w:sz w:val="22"/>
        </w:rPr>
        <w:t>we us humans we want to conquer the world,</w:t>
      </w:r>
    </w:p>
    <w:p>
      <w:r>
        <w:rPr>
          <w:rFonts w:ascii="Arial" w:hAnsi="Arial" w:eastAsia="Arial"/>
          <w:b w:val="0"/>
          <w:sz w:val="22"/>
        </w:rPr>
        <w:t>but in simplicity,</w:t>
      </w:r>
    </w:p>
    <w:p>
      <w:r>
        <w:rPr>
          <w:rFonts w:ascii="Arial" w:hAnsi="Arial" w:eastAsia="Arial"/>
          <w:b w:val="0"/>
          <w:sz w:val="22"/>
        </w:rPr>
        <w:t>you just want to be able to house,</w:t>
      </w:r>
    </w:p>
    <w:p>
      <w:r>
        <w:rPr>
          <w:rFonts w:ascii="Arial" w:hAnsi="Arial" w:eastAsia="Arial"/>
          <w:b w:val="0"/>
          <w:sz w:val="22"/>
        </w:rPr>
        <w:t>and feed yourself and your family,</w:t>
      </w:r>
    </w:p>
    <w:p>
      <w:r>
        <w:rPr>
          <w:rFonts w:ascii="Arial" w:hAnsi="Arial" w:eastAsia="Arial"/>
          <w:b w:val="0"/>
          <w:sz w:val="22"/>
        </w:rPr>
        <w:t>while we the human race,</w:t>
      </w:r>
    </w:p>
    <w:p>
      <w:r>
        <w:rPr>
          <w:rFonts w:ascii="Arial" w:hAnsi="Arial" w:eastAsia="Arial"/>
          <w:b w:val="0"/>
          <w:sz w:val="22"/>
        </w:rPr>
        <w:t>we plunder everything,</w:t>
      </w:r>
    </w:p>
    <w:p>
      <w:r>
        <w:rPr>
          <w:rFonts w:ascii="Arial" w:hAnsi="Arial" w:eastAsia="Arial"/>
          <w:b w:val="0"/>
          <w:sz w:val="22"/>
        </w:rPr>
        <w:t>and ravage the Earth,</w:t>
      </w:r>
    </w:p>
    <w:p>
      <w:r>
        <w:rPr>
          <w:rFonts w:ascii="Arial" w:hAnsi="Arial" w:eastAsia="Arial"/>
          <w:b w:val="0"/>
          <w:sz w:val="22"/>
        </w:rPr>
        <w:t>for it is owned by us and it is mostly no longer free,</w:t>
      </w:r>
    </w:p>
    <w:p>
      <w:r>
        <w:rPr>
          <w:rFonts w:ascii="Arial" w:hAnsi="Arial" w:eastAsia="Arial"/>
          <w:b w:val="0"/>
          <w:sz w:val="22"/>
        </w:rPr>
        <w:t>and most things have a value these days,</w:t>
      </w:r>
    </w:p>
    <w:p>
      <w:r>
        <w:rPr>
          <w:rFonts w:ascii="Arial" w:hAnsi="Arial" w:eastAsia="Arial"/>
          <w:b w:val="0"/>
          <w:sz w:val="22"/>
        </w:rPr>
        <w:t>but I am sure that you little bird,</w:t>
      </w:r>
    </w:p>
    <w:p>
      <w:r>
        <w:rPr>
          <w:rFonts w:ascii="Arial" w:hAnsi="Arial" w:eastAsia="Arial"/>
          <w:b w:val="0"/>
          <w:sz w:val="22"/>
        </w:rPr>
        <w:t>you little bird,</w:t>
      </w:r>
    </w:p>
    <w:p>
      <w:r>
        <w:rPr>
          <w:rFonts w:ascii="Arial" w:hAnsi="Arial" w:eastAsia="Arial"/>
          <w:b w:val="0"/>
          <w:sz w:val="22"/>
        </w:rPr>
        <w:t>you are much happier,</w:t>
      </w:r>
    </w:p>
    <w:p>
      <w:r>
        <w:rPr>
          <w:rFonts w:ascii="Arial" w:hAnsi="Arial" w:eastAsia="Arial"/>
          <w:b w:val="0"/>
          <w:sz w:val="22"/>
        </w:rPr>
        <w:t>not weighed down with materialism,</w:t>
      </w:r>
    </w:p>
    <w:p>
      <w:r>
        <w:rPr>
          <w:rFonts w:ascii="Arial" w:hAnsi="Arial" w:eastAsia="Arial"/>
          <w:b w:val="0"/>
          <w:sz w:val="22"/>
        </w:rPr>
        <w:t>and flying high in the sky so free.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