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Forwards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Forwards into the future,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will it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there be no land recognisable, as we know it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there be new islands in the sea?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new islands with new wildlife,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nature that we have never seen?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there be less volcanic activity to disrupt humanity?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there be less wars than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housing be free?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we have a pill to instantly cure depression,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we have cured diseases,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we be more educated,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we have more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there be less violence in society?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there be peace, and if there was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we be threatened from alien species arriving from space,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would we get along with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had a crystal ball, would you wish to see?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