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jc w:val="center"/>
      </w:pPr>
      <w:r>
        <w:rPr>
          <w:rFonts w:ascii="Arial" w:hAnsi="Arial" w:eastAsia="Arial"/>
          <w:b/>
          <w:sz w:val="36"/>
        </w:rPr>
        <w:t>For all is possible</w:t>
      </w:r>
    </w:p>
    <w:p/>
    <w:p>
      <w:r>
        <w:rPr>
          <w:rFonts w:ascii="Arial" w:hAnsi="Arial" w:eastAsia="Arial"/>
          <w:b w:val="0"/>
          <w:sz w:val="22"/>
        </w:rPr>
        <w:t>All is possible,</w:t>
      </w:r>
    </w:p>
    <w:p>
      <w:r>
        <w:rPr>
          <w:rFonts w:ascii="Arial" w:hAnsi="Arial" w:eastAsia="Arial"/>
          <w:b w:val="0"/>
          <w:sz w:val="22"/>
        </w:rPr>
        <w:t>in the imaginations of those both large and small,</w:t>
      </w:r>
    </w:p>
    <w:p>
      <w:r>
        <w:rPr>
          <w:rFonts w:ascii="Arial" w:hAnsi="Arial" w:eastAsia="Arial"/>
          <w:b w:val="0"/>
          <w:sz w:val="22"/>
        </w:rPr>
        <w:t>and if you think in an educated way,</w:t>
      </w:r>
    </w:p>
    <w:p>
      <w:r>
        <w:rPr>
          <w:rFonts w:ascii="Arial" w:hAnsi="Arial" w:eastAsia="Arial"/>
          <w:b w:val="0"/>
          <w:sz w:val="22"/>
        </w:rPr>
        <w:t>how many letters would it take to display,</w:t>
      </w:r>
    </w:p>
    <w:p>
      <w:r>
        <w:rPr>
          <w:rFonts w:ascii="Arial" w:hAnsi="Arial" w:eastAsia="Arial"/>
          <w:b w:val="0"/>
          <w:sz w:val="22"/>
        </w:rPr>
        <w:t>all the thoughts ever written by your mind,</w:t>
      </w:r>
    </w:p>
    <w:p>
      <w:r>
        <w:rPr>
          <w:rFonts w:ascii="Arial" w:hAnsi="Arial" w:eastAsia="Arial"/>
          <w:b w:val="0"/>
          <w:sz w:val="22"/>
        </w:rPr>
        <w:t>because in the history of your time upon the Earth,</w:t>
      </w:r>
    </w:p>
    <w:p>
      <w:r>
        <w:rPr>
          <w:rFonts w:ascii="Arial" w:hAnsi="Arial" w:eastAsia="Arial"/>
          <w:b w:val="0"/>
          <w:sz w:val="22"/>
        </w:rPr>
        <w:t>how great it is that the universe was created,</w:t>
      </w:r>
    </w:p>
    <w:p>
      <w:r>
        <w:rPr>
          <w:rFonts w:ascii="Arial" w:hAnsi="Arial" w:eastAsia="Arial"/>
          <w:b w:val="0"/>
          <w:sz w:val="22"/>
        </w:rPr>
        <w:t>and how great it is that humanity was created,</w:t>
      </w:r>
    </w:p>
    <w:p>
      <w:r>
        <w:rPr>
          <w:rFonts w:ascii="Arial" w:hAnsi="Arial" w:eastAsia="Arial"/>
          <w:b w:val="0"/>
          <w:sz w:val="22"/>
        </w:rPr>
        <w:t>and how great it is that language,</w:t>
      </w:r>
    </w:p>
    <w:p>
      <w:r>
        <w:rPr>
          <w:rFonts w:ascii="Arial" w:hAnsi="Arial" w:eastAsia="Arial"/>
          <w:b w:val="0"/>
          <w:sz w:val="22"/>
        </w:rPr>
        <w:t>was created to describe it all,</w:t>
      </w:r>
    </w:p>
    <w:p>
      <w:r>
        <w:rPr>
          <w:rFonts w:ascii="Arial" w:hAnsi="Arial" w:eastAsia="Arial"/>
          <w:b w:val="0"/>
          <w:sz w:val="22"/>
        </w:rPr>
        <w:t>and in the languages of the world,</w:t>
      </w:r>
    </w:p>
    <w:p>
      <w:r>
        <w:rPr>
          <w:rFonts w:ascii="Arial" w:hAnsi="Arial" w:eastAsia="Arial"/>
          <w:b w:val="0"/>
          <w:sz w:val="22"/>
        </w:rPr>
        <w:t>and with our emotions and our feelings,</w:t>
      </w:r>
    </w:p>
    <w:p>
      <w:r>
        <w:rPr>
          <w:rFonts w:ascii="Arial" w:hAnsi="Arial" w:eastAsia="Arial"/>
          <w:b w:val="0"/>
          <w:sz w:val="22"/>
        </w:rPr>
        <w:t>in the writings how powerfully we reveal them,</w:t>
      </w:r>
    </w:p>
    <w:p>
      <w:r>
        <w:rPr>
          <w:rFonts w:ascii="Arial" w:hAnsi="Arial" w:eastAsia="Arial"/>
          <w:b w:val="0"/>
          <w:sz w:val="22"/>
        </w:rPr>
        <w:t>and in this flood of all the senses,</w:t>
      </w:r>
    </w:p>
    <w:p>
      <w:r>
        <w:rPr>
          <w:rFonts w:ascii="Arial" w:hAnsi="Arial" w:eastAsia="Arial"/>
          <w:b w:val="0"/>
          <w:sz w:val="22"/>
        </w:rPr>
        <w:t>and the emotions that we have ever known,</w:t>
      </w:r>
    </w:p>
    <w:p>
      <w:r>
        <w:rPr>
          <w:rFonts w:ascii="Arial" w:hAnsi="Arial" w:eastAsia="Arial"/>
          <w:b w:val="0"/>
          <w:sz w:val="22"/>
        </w:rPr>
        <w:t>we are truly blessed by the Universe,</w:t>
      </w:r>
    </w:p>
    <w:p>
      <w:r>
        <w:rPr>
          <w:rFonts w:ascii="Arial" w:hAnsi="Arial" w:eastAsia="Arial"/>
          <w:b w:val="0"/>
          <w:sz w:val="22"/>
        </w:rPr>
        <w:t>the universe that gave rise to us all,</w:t>
      </w:r>
    </w:p>
    <w:p>
      <w:r>
        <w:rPr>
          <w:rFonts w:ascii="Arial" w:hAnsi="Arial" w:eastAsia="Arial"/>
          <w:b w:val="0"/>
          <w:sz w:val="22"/>
        </w:rPr>
        <w:t>the universe where we can describe our feelings in art,</w:t>
      </w:r>
    </w:p>
    <w:p>
      <w:r>
        <w:rPr>
          <w:rFonts w:ascii="Arial" w:hAnsi="Arial" w:eastAsia="Arial"/>
          <w:b w:val="0"/>
          <w:sz w:val="22"/>
        </w:rPr>
        <w:t>and language and in sound,</w:t>
      </w:r>
    </w:p>
    <w:p>
      <w:r>
        <w:rPr>
          <w:rFonts w:ascii="Arial" w:hAnsi="Arial" w:eastAsia="Arial"/>
          <w:b w:val="0"/>
          <w:sz w:val="22"/>
        </w:rPr>
        <w:t>and what a wonderful thing it is,</w:t>
      </w:r>
    </w:p>
    <w:p>
      <w:r>
        <w:rPr>
          <w:rFonts w:ascii="Arial" w:hAnsi="Arial" w:eastAsia="Arial"/>
          <w:b w:val="0"/>
          <w:sz w:val="22"/>
        </w:rPr>
        <w:t>and oh, how powerful,</w:t>
      </w:r>
    </w:p>
    <w:p>
      <w:r>
        <w:rPr>
          <w:rFonts w:ascii="Arial" w:hAnsi="Arial" w:eastAsia="Arial"/>
          <w:b w:val="0"/>
          <w:sz w:val="22"/>
        </w:rPr>
        <w:t>and I wonder, I often word, how many words it would take,</w:t>
      </w:r>
    </w:p>
    <w:p>
      <w:r>
        <w:rPr>
          <w:rFonts w:ascii="Arial" w:hAnsi="Arial" w:eastAsia="Arial"/>
          <w:b w:val="0"/>
          <w:sz w:val="22"/>
        </w:rPr>
        <w:t>how many words it would take to describe them all.</w:t>
      </w:r>
    </w:p>
    <w:sectPr w:rsidR="00FC693F" w:rsidRPr="0006063C" w:rsidSect="00034616">
      <w:footerReference w:type="default" r:id="rId9"/>
      <w:pgSz w:w="12240" w:h="15840"/>
      <w:pgMar w:top="1008" w:right="1008" w:bottom="1008" w:left="100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footer1.xml><?xml version="1.0" encoding="utf-8"?>
<w:ftr xmlns:m="http://schemas.openxmlformats.org/officeDocument/2006/math" xmlns:mc="http://schemas.openxmlformats.org/markup-compatibility/2006" xmlns:mo="http://schemas.microsoft.com/office/mac/office/2008/main" xmlns:mv="urn:schemas-microsoft-com:mac:vml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="http://schemas.openxmlformats.org/wordprocessingml/2006/main" xmlns:wne="http://schemas.microsoft.com/office/word/2006/wordml" xmlns:wp14="http://schemas.microsoft.com/office/word/2010/wordprocessingDrawing" xmlns:wp="http://schemas.openxmlformats.org/drawingml/2006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p>
    <w:pPr>
      <w:pStyle w:val="Footer"/>
      <w:jc w:val="center"/>
    </w:pPr>
    <w:r>
      <w:rPr>
        <w:rFonts w:ascii="Arial" w:hAnsi="Arial" w:eastAsia="Arial"/>
        <w:b w:val="0"/>
        <w:sz w:val="18"/>
      </w:rPr>
      <w:t>© Benjamin Arthur Robinson 2026</w:t>
    </w:r>
  </w:p>
</w:ft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